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559" w:rsidRPr="00B8524F" w:rsidRDefault="009E0559" w:rsidP="009E0559">
      <w:pPr>
        <w:pStyle w:val="Tekstpodstawowy"/>
        <w:spacing w:after="0"/>
        <w:jc w:val="center"/>
        <w:rPr>
          <w:rFonts w:asciiTheme="minorHAnsi" w:hAnsiTheme="minorHAnsi" w:cstheme="minorHAnsi"/>
          <w:b/>
          <w:color w:val="000000"/>
          <w:sz w:val="22"/>
          <w:szCs w:val="22"/>
        </w:rPr>
      </w:pPr>
      <w:r w:rsidRPr="00B8524F">
        <w:rPr>
          <w:rFonts w:asciiTheme="minorHAnsi" w:hAnsiTheme="minorHAnsi" w:cstheme="minorHAnsi"/>
          <w:b/>
          <w:color w:val="000000"/>
          <w:sz w:val="22"/>
          <w:szCs w:val="22"/>
        </w:rPr>
        <w:t>Umowa Nr</w:t>
      </w:r>
      <w:r w:rsidR="009C0E7A" w:rsidRPr="00B8524F">
        <w:rPr>
          <w:rFonts w:asciiTheme="minorHAnsi" w:hAnsiTheme="minorHAnsi" w:cstheme="minorHAnsi"/>
          <w:b/>
          <w:color w:val="000000"/>
          <w:sz w:val="22"/>
          <w:szCs w:val="22"/>
        </w:rPr>
        <w:t xml:space="preserve"> ………………</w:t>
      </w:r>
      <w:r w:rsidRPr="00B8524F">
        <w:rPr>
          <w:rFonts w:asciiTheme="minorHAnsi" w:hAnsiTheme="minorHAnsi" w:cstheme="minorHAnsi"/>
          <w:b/>
          <w:color w:val="000000"/>
          <w:sz w:val="22"/>
          <w:szCs w:val="22"/>
        </w:rPr>
        <w:t xml:space="preserve"> a/2019</w:t>
      </w:r>
    </w:p>
    <w:p w:rsidR="009E0559" w:rsidRPr="00B8524F" w:rsidRDefault="009E0559" w:rsidP="009E0559">
      <w:pPr>
        <w:pStyle w:val="Tekstpodstawowy"/>
        <w:spacing w:after="0"/>
        <w:jc w:val="center"/>
        <w:rPr>
          <w:rFonts w:asciiTheme="minorHAnsi" w:hAnsiTheme="minorHAnsi" w:cstheme="minorHAnsi"/>
          <w:b/>
          <w:color w:val="000000"/>
          <w:sz w:val="22"/>
          <w:szCs w:val="22"/>
        </w:rPr>
      </w:pPr>
      <w:r w:rsidRPr="00B8524F">
        <w:rPr>
          <w:rFonts w:asciiTheme="minorHAnsi" w:hAnsiTheme="minorHAnsi" w:cstheme="minorHAnsi"/>
          <w:b/>
          <w:color w:val="000000"/>
          <w:sz w:val="22"/>
          <w:szCs w:val="22"/>
        </w:rPr>
        <w:t>powierzenia przetwarzania danych osobowych</w:t>
      </w:r>
    </w:p>
    <w:p w:rsidR="009E0559" w:rsidRPr="00B8524F" w:rsidRDefault="009E0559" w:rsidP="009E0559">
      <w:pPr>
        <w:pStyle w:val="Tekstpodstawowy"/>
        <w:spacing w:after="0"/>
        <w:jc w:val="both"/>
        <w:rPr>
          <w:rFonts w:asciiTheme="minorHAnsi" w:hAnsiTheme="minorHAnsi" w:cstheme="minorHAnsi"/>
          <w:sz w:val="22"/>
          <w:szCs w:val="22"/>
        </w:rPr>
      </w:pPr>
      <w:r w:rsidRPr="00B8524F">
        <w:rPr>
          <w:rFonts w:asciiTheme="minorHAnsi" w:hAnsiTheme="minorHAnsi" w:cstheme="minorHAnsi"/>
          <w:color w:val="000000"/>
          <w:sz w:val="22"/>
          <w:szCs w:val="22"/>
        </w:rPr>
        <w:t> </w:t>
      </w:r>
    </w:p>
    <w:p w:rsidR="009E0559" w:rsidRPr="00B8524F" w:rsidRDefault="009E0559" w:rsidP="009E0559">
      <w:pPr>
        <w:pStyle w:val="Tekstpodstawowy"/>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zawarta</w:t>
      </w:r>
      <w:r w:rsidR="00456A0C" w:rsidRPr="00B8524F">
        <w:rPr>
          <w:rFonts w:asciiTheme="minorHAnsi" w:hAnsiTheme="minorHAnsi" w:cstheme="minorHAnsi"/>
          <w:color w:val="000000"/>
          <w:sz w:val="22"/>
          <w:szCs w:val="22"/>
        </w:rPr>
        <w:t xml:space="preserve"> w</w:t>
      </w:r>
      <w:r w:rsidRPr="00B8524F">
        <w:rPr>
          <w:rFonts w:asciiTheme="minorHAnsi" w:hAnsiTheme="minorHAnsi" w:cstheme="minorHAnsi"/>
          <w:color w:val="000000"/>
          <w:sz w:val="22"/>
          <w:szCs w:val="22"/>
        </w:rPr>
        <w:t xml:space="preserve"> dni</w:t>
      </w:r>
      <w:r w:rsidR="00456A0C" w:rsidRPr="00B8524F">
        <w:rPr>
          <w:rFonts w:asciiTheme="minorHAnsi" w:hAnsiTheme="minorHAnsi" w:cstheme="minorHAnsi"/>
          <w:color w:val="000000"/>
          <w:sz w:val="22"/>
          <w:szCs w:val="22"/>
        </w:rPr>
        <w:t>u</w:t>
      </w:r>
      <w:r w:rsidRPr="00B8524F">
        <w:rPr>
          <w:rFonts w:asciiTheme="minorHAnsi" w:hAnsiTheme="minorHAnsi" w:cstheme="minorHAnsi"/>
          <w:color w:val="000000"/>
          <w:sz w:val="22"/>
          <w:szCs w:val="22"/>
        </w:rPr>
        <w:t xml:space="preserve"> </w:t>
      </w:r>
      <w:r w:rsidR="00456A0C" w:rsidRPr="00B8524F">
        <w:rPr>
          <w:rFonts w:asciiTheme="minorHAnsi" w:hAnsiTheme="minorHAnsi" w:cstheme="minorHAnsi"/>
          <w:color w:val="000000"/>
          <w:sz w:val="22"/>
          <w:szCs w:val="22"/>
        </w:rPr>
        <w:t>……………………………</w:t>
      </w:r>
      <w:r w:rsidRPr="00B8524F">
        <w:rPr>
          <w:rFonts w:asciiTheme="minorHAnsi" w:hAnsiTheme="minorHAnsi" w:cstheme="minorHAnsi"/>
          <w:color w:val="000000"/>
          <w:sz w:val="22"/>
          <w:szCs w:val="22"/>
        </w:rPr>
        <w:t xml:space="preserve"> 2019 r. pomiędzy:</w:t>
      </w:r>
    </w:p>
    <w:p w:rsidR="009E0559" w:rsidRPr="00B8524F" w:rsidRDefault="009E0559" w:rsidP="009E0559">
      <w:pPr>
        <w:pStyle w:val="Tekstpodstawowy"/>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w:t>
      </w:r>
    </w:p>
    <w:p w:rsidR="009E0559" w:rsidRPr="00B8524F" w:rsidRDefault="009E0559" w:rsidP="009E0559">
      <w:pPr>
        <w:spacing w:after="0" w:line="240" w:lineRule="auto"/>
        <w:rPr>
          <w:rFonts w:asciiTheme="minorHAnsi" w:hAnsiTheme="minorHAnsi" w:cstheme="minorHAnsi"/>
        </w:rPr>
      </w:pPr>
      <w:r w:rsidRPr="00B8524F">
        <w:rPr>
          <w:rFonts w:asciiTheme="minorHAnsi" w:hAnsiTheme="minorHAnsi" w:cstheme="minorHAnsi"/>
          <w:b/>
        </w:rPr>
        <w:t xml:space="preserve">Samodzielnym Zespołem Publicznych Zakładów Lecznictwa Otwartego Warszawa Praga-Północ, </w:t>
      </w:r>
      <w:r w:rsidRPr="00B8524F">
        <w:rPr>
          <w:rFonts w:asciiTheme="minorHAnsi" w:hAnsiTheme="minorHAnsi" w:cstheme="minorHAnsi"/>
        </w:rPr>
        <w:t>ul. Jagiellońska 34, 03-719 Warszawa, Regon 000311415, NIP 113-19-60-020, KRS</w:t>
      </w:r>
      <w:r w:rsidRPr="00B8524F">
        <w:rPr>
          <w:rFonts w:asciiTheme="minorHAnsi" w:hAnsiTheme="minorHAnsi" w:cstheme="minorHAnsi"/>
          <w:b/>
        </w:rPr>
        <w:t xml:space="preserve"> </w:t>
      </w:r>
      <w:r w:rsidRPr="00B8524F">
        <w:rPr>
          <w:rFonts w:asciiTheme="minorHAnsi" w:hAnsiTheme="minorHAnsi" w:cstheme="minorHAnsi"/>
        </w:rPr>
        <w:t>0000204155</w:t>
      </w:r>
      <w:r w:rsidRPr="00B8524F">
        <w:rPr>
          <w:rFonts w:asciiTheme="minorHAnsi" w:hAnsiTheme="minorHAnsi" w:cstheme="minorHAnsi"/>
          <w:b/>
        </w:rPr>
        <w:t xml:space="preserve">, </w:t>
      </w:r>
      <w:r w:rsidRPr="00B8524F">
        <w:rPr>
          <w:rFonts w:asciiTheme="minorHAnsi" w:hAnsiTheme="minorHAnsi" w:cstheme="minorHAnsi"/>
        </w:rPr>
        <w:t>reprezentowanym przez:</w:t>
      </w:r>
    </w:p>
    <w:p w:rsidR="009E0559" w:rsidRPr="00B8524F" w:rsidRDefault="009E0559" w:rsidP="009E0559">
      <w:pPr>
        <w:spacing w:after="0" w:line="240" w:lineRule="auto"/>
        <w:rPr>
          <w:rFonts w:asciiTheme="minorHAnsi" w:hAnsiTheme="minorHAnsi" w:cstheme="minorHAnsi"/>
          <w:b/>
        </w:rPr>
      </w:pPr>
      <w:r w:rsidRPr="00B8524F">
        <w:rPr>
          <w:rFonts w:asciiTheme="minorHAnsi" w:hAnsiTheme="minorHAnsi" w:cstheme="minorHAnsi"/>
          <w:b/>
        </w:rPr>
        <w:t>Alinę Chraboł-Sura – Dyrektora</w:t>
      </w:r>
    </w:p>
    <w:p w:rsidR="009E0559" w:rsidRPr="00B8524F" w:rsidRDefault="009E0559" w:rsidP="009E0559">
      <w:pPr>
        <w:pStyle w:val="Tekstpodstawowy"/>
        <w:spacing w:after="0"/>
        <w:jc w:val="both"/>
        <w:rPr>
          <w:rFonts w:asciiTheme="minorHAnsi" w:hAnsiTheme="minorHAnsi" w:cstheme="minorHAnsi"/>
          <w:sz w:val="22"/>
          <w:szCs w:val="22"/>
        </w:rPr>
      </w:pPr>
      <w:r w:rsidRPr="00B8524F">
        <w:rPr>
          <w:rFonts w:asciiTheme="minorHAnsi" w:hAnsiTheme="minorHAnsi" w:cstheme="minorHAnsi"/>
          <w:color w:val="000000"/>
          <w:sz w:val="22"/>
          <w:szCs w:val="22"/>
        </w:rPr>
        <w:t xml:space="preserve">zwanym w dalszej części umowy „Administratorem” </w:t>
      </w: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a</w:t>
      </w:r>
    </w:p>
    <w:p w:rsidR="00B8524F" w:rsidRPr="00B8524F" w:rsidRDefault="00B8524F" w:rsidP="00B8524F">
      <w:pPr>
        <w:pStyle w:val="Tytu"/>
        <w:jc w:val="left"/>
        <w:rPr>
          <w:rFonts w:asciiTheme="minorHAnsi" w:hAnsiTheme="minorHAnsi" w:cstheme="minorHAnsi"/>
          <w:b w:val="0"/>
          <w:sz w:val="22"/>
          <w:szCs w:val="22"/>
        </w:rPr>
      </w:pPr>
    </w:p>
    <w:p w:rsidR="00B8524F" w:rsidRPr="00B8524F" w:rsidRDefault="00B8524F" w:rsidP="00B8524F">
      <w:pPr>
        <w:pStyle w:val="Domylnaczcionkaakapi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2"/>
          <w:szCs w:val="22"/>
        </w:rPr>
      </w:pPr>
      <w:r w:rsidRPr="00B8524F">
        <w:rPr>
          <w:rFonts w:asciiTheme="minorHAnsi" w:hAnsiTheme="minorHAnsi" w:cstheme="minorHAnsi"/>
          <w:sz w:val="22"/>
          <w:szCs w:val="22"/>
        </w:rPr>
        <w:t xml:space="preserve">………………………………………… </w:t>
      </w:r>
      <w:r w:rsidRPr="00B8524F">
        <w:rPr>
          <w:rFonts w:asciiTheme="minorHAnsi" w:hAnsiTheme="minorHAnsi" w:cstheme="minorHAnsi"/>
          <w:b/>
          <w:sz w:val="22"/>
          <w:szCs w:val="22"/>
        </w:rPr>
        <w:t>z siedzibą</w:t>
      </w:r>
      <w:r w:rsidRPr="00B8524F">
        <w:rPr>
          <w:rFonts w:asciiTheme="minorHAnsi" w:hAnsiTheme="minorHAnsi" w:cstheme="minorHAnsi"/>
          <w:sz w:val="22"/>
          <w:szCs w:val="22"/>
        </w:rPr>
        <w:t xml:space="preserve">  ………………………………………, </w:t>
      </w:r>
      <w:r w:rsidRPr="00B8524F">
        <w:rPr>
          <w:rFonts w:asciiTheme="minorHAnsi" w:hAnsiTheme="minorHAnsi" w:cstheme="minorHAnsi"/>
          <w:b/>
          <w:sz w:val="22"/>
          <w:szCs w:val="22"/>
        </w:rPr>
        <w:t xml:space="preserve">zarejestrowaną w Krajowym Rejestrze Sądowym pod numerem ………………………….., posiadającą NIP ……………, REGON………………………….,   </w:t>
      </w:r>
    </w:p>
    <w:p w:rsidR="009E0559" w:rsidRPr="00B8524F" w:rsidRDefault="00B8524F" w:rsidP="00B8524F">
      <w:pPr>
        <w:pStyle w:val="Domylnaczcionkaakapi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sz w:val="22"/>
          <w:szCs w:val="22"/>
        </w:rPr>
      </w:pPr>
      <w:r w:rsidRPr="00B8524F">
        <w:rPr>
          <w:rFonts w:asciiTheme="minorHAnsi" w:hAnsiTheme="minorHAnsi" w:cstheme="minorHAnsi"/>
          <w:sz w:val="22"/>
          <w:szCs w:val="22"/>
        </w:rPr>
        <w:t xml:space="preserve">reprezentowaną przez: </w:t>
      </w:r>
      <w:r w:rsidR="009E0559" w:rsidRPr="00B8524F">
        <w:rPr>
          <w:rFonts w:asciiTheme="minorHAnsi" w:hAnsiTheme="minorHAnsi" w:cstheme="minorHAnsi"/>
          <w:color w:val="000000"/>
          <w:sz w:val="22"/>
          <w:szCs w:val="22"/>
        </w:rPr>
        <w:t>zwan</w:t>
      </w:r>
      <w:r w:rsidRPr="00B8524F">
        <w:rPr>
          <w:rFonts w:asciiTheme="minorHAnsi" w:hAnsiTheme="minorHAnsi" w:cstheme="minorHAnsi"/>
          <w:color w:val="000000"/>
          <w:sz w:val="22"/>
          <w:szCs w:val="22"/>
        </w:rPr>
        <w:t>ą</w:t>
      </w:r>
      <w:r w:rsidR="009E0559" w:rsidRPr="00B8524F">
        <w:rPr>
          <w:rFonts w:asciiTheme="minorHAnsi" w:hAnsiTheme="minorHAnsi" w:cstheme="minorHAnsi"/>
          <w:color w:val="000000"/>
          <w:sz w:val="22"/>
          <w:szCs w:val="22"/>
        </w:rPr>
        <w:t xml:space="preserve">  w dalszej części umowy „Podmiotem przetwarzającym” </w:t>
      </w:r>
    </w:p>
    <w:p w:rsidR="009E0559" w:rsidRPr="00B8524F" w:rsidRDefault="009E0559" w:rsidP="009E0559">
      <w:pPr>
        <w:pStyle w:val="Tekstpodstawowy"/>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w:t>
      </w:r>
    </w:p>
    <w:p w:rsidR="009E0559" w:rsidRPr="00B8524F" w:rsidRDefault="009E0559" w:rsidP="009E0559">
      <w:pPr>
        <w:pStyle w:val="Tekstpodstawowy"/>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w:t>
      </w:r>
    </w:p>
    <w:p w:rsidR="009E0559" w:rsidRPr="00B8524F" w:rsidRDefault="009E0559" w:rsidP="009E0559">
      <w:pPr>
        <w:pStyle w:val="Tekstpodstawowy"/>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Strony umowy, mając na uwadze</w:t>
      </w:r>
      <w:r w:rsidR="009C0E7A" w:rsidRPr="00B8524F">
        <w:rPr>
          <w:rFonts w:asciiTheme="minorHAnsi" w:hAnsiTheme="minorHAnsi" w:cstheme="minorHAnsi"/>
          <w:color w:val="000000"/>
          <w:sz w:val="22"/>
          <w:szCs w:val="22"/>
        </w:rPr>
        <w:t xml:space="preserve"> zawarcie umowy nr ………../2019 („</w:t>
      </w:r>
      <w:r w:rsidR="00D8377C" w:rsidRPr="00B8524F">
        <w:rPr>
          <w:rFonts w:asciiTheme="minorHAnsi" w:hAnsiTheme="minorHAnsi" w:cstheme="minorHAnsi"/>
          <w:color w:val="000000"/>
          <w:sz w:val="22"/>
          <w:szCs w:val="22"/>
        </w:rPr>
        <w:t>U</w:t>
      </w:r>
      <w:r w:rsidR="009C0E7A" w:rsidRPr="00B8524F">
        <w:rPr>
          <w:rFonts w:asciiTheme="minorHAnsi" w:hAnsiTheme="minorHAnsi" w:cstheme="minorHAnsi"/>
          <w:color w:val="000000"/>
          <w:sz w:val="22"/>
          <w:szCs w:val="22"/>
        </w:rPr>
        <w:t xml:space="preserve">mowa </w:t>
      </w:r>
      <w:r w:rsidR="00D8377C" w:rsidRPr="00B8524F">
        <w:rPr>
          <w:rFonts w:asciiTheme="minorHAnsi" w:hAnsiTheme="minorHAnsi" w:cstheme="minorHAnsi"/>
          <w:color w:val="000000"/>
          <w:sz w:val="22"/>
          <w:szCs w:val="22"/>
        </w:rPr>
        <w:t>P</w:t>
      </w:r>
      <w:r w:rsidR="009C0E7A" w:rsidRPr="00B8524F">
        <w:rPr>
          <w:rFonts w:asciiTheme="minorHAnsi" w:hAnsiTheme="minorHAnsi" w:cstheme="minorHAnsi"/>
          <w:color w:val="000000"/>
          <w:sz w:val="22"/>
          <w:szCs w:val="22"/>
        </w:rPr>
        <w:t>odstawowa”)</w:t>
      </w:r>
      <w:r w:rsidR="00456A0C" w:rsidRPr="00B8524F">
        <w:rPr>
          <w:rFonts w:asciiTheme="minorHAnsi" w:hAnsiTheme="minorHAnsi" w:cstheme="minorHAnsi"/>
          <w:color w:val="000000"/>
          <w:sz w:val="22"/>
          <w:szCs w:val="22"/>
        </w:rPr>
        <w:t xml:space="preserve"> oraz biorąc pod uwagę </w:t>
      </w:r>
      <w:r w:rsidRPr="00B8524F">
        <w:rPr>
          <w:rFonts w:asciiTheme="minorHAnsi" w:hAnsiTheme="minorHAnsi" w:cstheme="minorHAnsi"/>
          <w:color w:val="000000"/>
          <w:sz w:val="22"/>
          <w:szCs w:val="22"/>
        </w:rPr>
        <w:t>obowiązki ochrony danych osobowych określone w Rozporządzeniu Parlamentu Europejskiego i Rady (UE) 2016/679 z dnia 27 kwietnia 2016 r. w sprawie ochrony osób fizycznych w związku z przetwarzaniem danych osobowych i w sprawie swobodnego przepływu takich danych oraz uchylenia dyrektywy 95/46/WE (zwanym dalej „</w:t>
      </w:r>
      <w:r w:rsidRPr="00B8524F">
        <w:rPr>
          <w:rFonts w:asciiTheme="minorHAnsi" w:hAnsiTheme="minorHAnsi" w:cstheme="minorHAnsi"/>
          <w:b/>
          <w:color w:val="000000"/>
          <w:sz w:val="22"/>
          <w:szCs w:val="22"/>
        </w:rPr>
        <w:t>Rozporządzeniem</w:t>
      </w:r>
      <w:r w:rsidRPr="00B8524F">
        <w:rPr>
          <w:rFonts w:asciiTheme="minorHAnsi" w:hAnsiTheme="minorHAnsi" w:cstheme="minorHAnsi"/>
          <w:color w:val="000000"/>
          <w:sz w:val="22"/>
          <w:szCs w:val="22"/>
        </w:rPr>
        <w:t>”), chcąc zapewnić prawidłową i zgodną z przepisami prawa ochronę przetwarzanych danych osobowych, kierując się zasadą szczególnej staranności w celu ochrony interesów osób, których dane dotyczą, postanowiły, co następuje w niniejszej Umowie (zwanej dalej „</w:t>
      </w:r>
      <w:r w:rsidRPr="00B8524F">
        <w:rPr>
          <w:rFonts w:asciiTheme="minorHAnsi" w:hAnsiTheme="minorHAnsi" w:cstheme="minorHAnsi"/>
          <w:b/>
          <w:color w:val="000000"/>
          <w:sz w:val="22"/>
          <w:szCs w:val="22"/>
        </w:rPr>
        <w:t>Umową Powierzenia</w:t>
      </w:r>
      <w:r w:rsidRPr="00B8524F">
        <w:rPr>
          <w:rFonts w:asciiTheme="minorHAnsi" w:hAnsiTheme="minorHAnsi" w:cstheme="minorHAnsi"/>
          <w:color w:val="000000"/>
          <w:sz w:val="22"/>
          <w:szCs w:val="22"/>
        </w:rPr>
        <w:t>”):</w:t>
      </w: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jc w:val="center"/>
        <w:rPr>
          <w:rFonts w:asciiTheme="minorHAnsi" w:hAnsiTheme="minorHAnsi" w:cstheme="minorHAnsi"/>
          <w:color w:val="000000"/>
          <w:sz w:val="22"/>
          <w:szCs w:val="22"/>
        </w:rPr>
      </w:pPr>
      <w:r w:rsidRPr="00B8524F">
        <w:rPr>
          <w:rFonts w:asciiTheme="minorHAnsi" w:hAnsiTheme="minorHAnsi" w:cstheme="minorHAnsi"/>
          <w:b/>
          <w:color w:val="000000"/>
          <w:sz w:val="22"/>
          <w:szCs w:val="22"/>
        </w:rPr>
        <w:t>§ 1 Powierzenie przetwarzania danych osobowych</w:t>
      </w:r>
    </w:p>
    <w:p w:rsidR="009E0559" w:rsidRPr="00B8524F" w:rsidRDefault="009E0559" w:rsidP="009E0559">
      <w:pPr>
        <w:pStyle w:val="Tekstpodstawowy"/>
        <w:widowControl w:val="0"/>
        <w:numPr>
          <w:ilvl w:val="0"/>
          <w:numId w:val="1"/>
        </w:numPr>
        <w:tabs>
          <w:tab w:val="left" w:pos="707"/>
        </w:tabs>
        <w:suppressAutoHyphens/>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Administrator powierza Podmiotowi przetwarzającemu, </w:t>
      </w:r>
      <w:r w:rsidR="00F63A1A">
        <w:rPr>
          <w:rFonts w:asciiTheme="minorHAnsi" w:hAnsiTheme="minorHAnsi" w:cstheme="minorHAnsi"/>
          <w:color w:val="000000"/>
          <w:sz w:val="22"/>
          <w:szCs w:val="22"/>
        </w:rPr>
        <w:t>zgodnie z</w:t>
      </w:r>
      <w:r w:rsidRPr="00B8524F">
        <w:rPr>
          <w:rFonts w:asciiTheme="minorHAnsi" w:hAnsiTheme="minorHAnsi" w:cstheme="minorHAnsi"/>
          <w:color w:val="000000"/>
          <w:sz w:val="22"/>
          <w:szCs w:val="22"/>
        </w:rPr>
        <w:t xml:space="preserve"> art. 28 ust. 3 Rozporządzenia</w:t>
      </w:r>
      <w:r w:rsidR="00F63A1A">
        <w:rPr>
          <w:rFonts w:asciiTheme="minorHAnsi" w:hAnsiTheme="minorHAnsi" w:cstheme="minorHAnsi"/>
          <w:color w:val="000000"/>
          <w:sz w:val="22"/>
          <w:szCs w:val="22"/>
        </w:rPr>
        <w:t>,</w:t>
      </w:r>
      <w:r w:rsidRPr="00B8524F">
        <w:rPr>
          <w:rFonts w:asciiTheme="minorHAnsi" w:hAnsiTheme="minorHAnsi" w:cstheme="minorHAnsi"/>
          <w:color w:val="000000"/>
          <w:sz w:val="22"/>
          <w:szCs w:val="22"/>
        </w:rPr>
        <w:t xml:space="preserve"> dane osobowe wskazane w § 2 ust. 1 poniżej do przetwarzania na zasadach i w celu określonym w</w:t>
      </w:r>
      <w:r w:rsidR="00D53B6A" w:rsidRPr="00B8524F">
        <w:rPr>
          <w:rFonts w:asciiTheme="minorHAnsi" w:hAnsiTheme="minorHAnsi" w:cstheme="minorHAnsi"/>
          <w:color w:val="000000"/>
          <w:sz w:val="22"/>
          <w:szCs w:val="22"/>
        </w:rPr>
        <w:t> </w:t>
      </w:r>
      <w:r w:rsidRPr="00B8524F">
        <w:rPr>
          <w:rFonts w:asciiTheme="minorHAnsi" w:hAnsiTheme="minorHAnsi" w:cstheme="minorHAnsi"/>
          <w:color w:val="000000"/>
          <w:sz w:val="22"/>
          <w:szCs w:val="22"/>
        </w:rPr>
        <w:t xml:space="preserve">niniejszej Umowie Powierzenia. </w:t>
      </w:r>
    </w:p>
    <w:p w:rsidR="009E0559" w:rsidRPr="00B8524F" w:rsidRDefault="009E0559" w:rsidP="009E0559">
      <w:pPr>
        <w:pStyle w:val="Tekstpodstawowy"/>
        <w:widowControl w:val="0"/>
        <w:numPr>
          <w:ilvl w:val="0"/>
          <w:numId w:val="1"/>
        </w:numPr>
        <w:tabs>
          <w:tab w:val="left" w:pos="707"/>
        </w:tabs>
        <w:suppressAutoHyphens/>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Podmiot przetwarzający zobowiązuje się przetwarzać powierzone mu dane osobowe zgodnie z</w:t>
      </w:r>
      <w:r w:rsidR="00D53B6A" w:rsidRPr="00B8524F">
        <w:rPr>
          <w:rFonts w:asciiTheme="minorHAnsi" w:hAnsiTheme="minorHAnsi" w:cstheme="minorHAnsi"/>
          <w:color w:val="000000"/>
          <w:sz w:val="22"/>
          <w:szCs w:val="22"/>
        </w:rPr>
        <w:t> </w:t>
      </w:r>
      <w:r w:rsidRPr="00B8524F">
        <w:rPr>
          <w:rFonts w:asciiTheme="minorHAnsi" w:hAnsiTheme="minorHAnsi" w:cstheme="minorHAnsi"/>
          <w:color w:val="000000"/>
          <w:sz w:val="22"/>
          <w:szCs w:val="22"/>
        </w:rPr>
        <w:t>niniejszą Umową Powierzenia, Rozporządzeniem oraz z innymi przepisami prawa powszechnie obowiązującego, które chronią prawa osób, których dane dotyczą.</w:t>
      </w:r>
    </w:p>
    <w:p w:rsidR="009E0559" w:rsidRPr="00B8524F" w:rsidRDefault="009E0559" w:rsidP="009E0559">
      <w:pPr>
        <w:pStyle w:val="Tekstpodstawowy"/>
        <w:widowControl w:val="0"/>
        <w:numPr>
          <w:ilvl w:val="0"/>
          <w:numId w:val="1"/>
        </w:numPr>
        <w:tabs>
          <w:tab w:val="left" w:pos="707"/>
        </w:tabs>
        <w:suppressAutoHyphens/>
        <w:spacing w:after="0"/>
        <w:jc w:val="both"/>
        <w:rPr>
          <w:rFonts w:asciiTheme="minorHAnsi" w:hAnsiTheme="minorHAnsi" w:cstheme="minorHAnsi"/>
          <w:sz w:val="22"/>
          <w:szCs w:val="22"/>
        </w:rPr>
      </w:pPr>
      <w:r w:rsidRPr="00B8524F">
        <w:rPr>
          <w:rFonts w:asciiTheme="minorHAnsi" w:hAnsiTheme="minorHAnsi" w:cstheme="minorHAnsi"/>
          <w:color w:val="000000"/>
          <w:sz w:val="22"/>
          <w:szCs w:val="22"/>
        </w:rPr>
        <w:t>Podmiot przetwarzający oświadcza, iż dysponuje środkami, doświadczeniem, wiedzą</w:t>
      </w:r>
    </w:p>
    <w:p w:rsidR="009E0559" w:rsidRPr="00B8524F" w:rsidRDefault="009E0559" w:rsidP="009E0559">
      <w:pPr>
        <w:pStyle w:val="Tekstpodstawowy"/>
        <w:widowControl w:val="0"/>
        <w:tabs>
          <w:tab w:val="left" w:pos="707"/>
        </w:tabs>
        <w:suppressAutoHyphens/>
        <w:spacing w:after="0"/>
        <w:ind w:left="283"/>
        <w:jc w:val="both"/>
        <w:rPr>
          <w:rFonts w:asciiTheme="minorHAnsi" w:hAnsiTheme="minorHAnsi" w:cstheme="minorHAnsi"/>
          <w:sz w:val="22"/>
          <w:szCs w:val="22"/>
        </w:rPr>
      </w:pPr>
      <w:r w:rsidRPr="00B8524F">
        <w:rPr>
          <w:rFonts w:asciiTheme="minorHAnsi" w:hAnsiTheme="minorHAnsi" w:cstheme="minorHAnsi"/>
          <w:color w:val="000000"/>
          <w:sz w:val="22"/>
          <w:szCs w:val="22"/>
        </w:rPr>
        <w:t xml:space="preserve"> i wykwalifikowanym personelem, co umożliwia mu prawidłowe wykonanie niniejszej Umowy Powierze</w:t>
      </w:r>
      <w:r w:rsidR="00F63A1A">
        <w:rPr>
          <w:rFonts w:asciiTheme="minorHAnsi" w:hAnsiTheme="minorHAnsi" w:cstheme="minorHAnsi"/>
          <w:color w:val="000000"/>
          <w:sz w:val="22"/>
          <w:szCs w:val="22"/>
        </w:rPr>
        <w:t>nia</w:t>
      </w:r>
      <w:r w:rsidRPr="00B8524F">
        <w:rPr>
          <w:rFonts w:asciiTheme="minorHAnsi" w:hAnsiTheme="minorHAnsi" w:cstheme="minorHAnsi"/>
          <w:color w:val="000000"/>
          <w:sz w:val="22"/>
          <w:szCs w:val="22"/>
        </w:rPr>
        <w:t xml:space="preserve">, w szczególności stosuje środki bezpieczeństwa </w:t>
      </w:r>
      <w:r w:rsidR="00F63A1A">
        <w:rPr>
          <w:rFonts w:asciiTheme="minorHAnsi" w:hAnsiTheme="minorHAnsi" w:cstheme="minorHAnsi"/>
          <w:color w:val="000000"/>
          <w:sz w:val="22"/>
          <w:szCs w:val="22"/>
        </w:rPr>
        <w:t xml:space="preserve">adekwatne do ryzyka wynikającego z charakteru realizowanego w ramach Umowy powierzenia przetwarzania zgodnie z </w:t>
      </w:r>
      <w:r w:rsidRPr="00B8524F">
        <w:rPr>
          <w:rFonts w:asciiTheme="minorHAnsi" w:hAnsiTheme="minorHAnsi" w:cstheme="minorHAnsi"/>
          <w:color w:val="000000"/>
          <w:sz w:val="22"/>
          <w:szCs w:val="22"/>
        </w:rPr>
        <w:t>wymog</w:t>
      </w:r>
      <w:r w:rsidR="00F63A1A">
        <w:rPr>
          <w:rFonts w:asciiTheme="minorHAnsi" w:hAnsiTheme="minorHAnsi" w:cstheme="minorHAnsi"/>
          <w:color w:val="000000"/>
          <w:sz w:val="22"/>
          <w:szCs w:val="22"/>
        </w:rPr>
        <w:t>ami</w:t>
      </w:r>
      <w:r w:rsidRPr="00B8524F">
        <w:rPr>
          <w:rFonts w:asciiTheme="minorHAnsi" w:hAnsiTheme="minorHAnsi" w:cstheme="minorHAnsi"/>
          <w:color w:val="000000"/>
          <w:sz w:val="22"/>
          <w:szCs w:val="22"/>
        </w:rPr>
        <w:t xml:space="preserve"> Rozporządzenia.</w:t>
      </w: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jc w:val="center"/>
        <w:rPr>
          <w:rFonts w:asciiTheme="minorHAnsi" w:hAnsiTheme="minorHAnsi" w:cstheme="minorHAnsi"/>
          <w:sz w:val="22"/>
          <w:szCs w:val="22"/>
        </w:rPr>
      </w:pPr>
      <w:r w:rsidRPr="00B8524F">
        <w:rPr>
          <w:rFonts w:asciiTheme="minorHAnsi" w:hAnsiTheme="minorHAnsi" w:cstheme="minorHAnsi"/>
          <w:b/>
          <w:color w:val="000000"/>
          <w:sz w:val="22"/>
          <w:szCs w:val="22"/>
        </w:rPr>
        <w:t>§ 2 Zakres i cel przetwarzania danych</w:t>
      </w:r>
    </w:p>
    <w:p w:rsidR="009E0559" w:rsidRPr="00B8524F" w:rsidRDefault="009E0559" w:rsidP="00011EC2">
      <w:pPr>
        <w:pStyle w:val="Tekstpodstawowy"/>
        <w:widowControl w:val="0"/>
        <w:numPr>
          <w:ilvl w:val="0"/>
          <w:numId w:val="2"/>
        </w:numPr>
        <w:tabs>
          <w:tab w:val="clear" w:pos="360"/>
          <w:tab w:val="num" w:pos="284"/>
        </w:tabs>
        <w:suppressAutoHyphens/>
        <w:spacing w:after="0"/>
        <w:ind w:left="284" w:hanging="284"/>
        <w:jc w:val="both"/>
        <w:rPr>
          <w:rFonts w:asciiTheme="minorHAnsi" w:hAnsiTheme="minorHAnsi" w:cstheme="minorHAnsi"/>
          <w:sz w:val="22"/>
          <w:szCs w:val="22"/>
        </w:rPr>
      </w:pPr>
      <w:r w:rsidRPr="00B8524F">
        <w:rPr>
          <w:rFonts w:asciiTheme="minorHAnsi" w:hAnsiTheme="minorHAnsi" w:cstheme="minorHAnsi"/>
          <w:color w:val="000000"/>
          <w:sz w:val="22"/>
          <w:szCs w:val="22"/>
        </w:rPr>
        <w:t xml:space="preserve">Podmiot przetwarzający będzie przetwarzał powierzone na podstawie Umowy </w:t>
      </w:r>
      <w:r w:rsidR="00F63A1A">
        <w:rPr>
          <w:rFonts w:asciiTheme="minorHAnsi" w:hAnsiTheme="minorHAnsi" w:cstheme="minorHAnsi"/>
          <w:color w:val="000000"/>
          <w:sz w:val="22"/>
          <w:szCs w:val="22"/>
        </w:rPr>
        <w:t xml:space="preserve">Powierzenia </w:t>
      </w:r>
      <w:r w:rsidRPr="00B8524F">
        <w:rPr>
          <w:rFonts w:asciiTheme="minorHAnsi" w:hAnsiTheme="minorHAnsi" w:cstheme="minorHAnsi"/>
          <w:color w:val="000000"/>
          <w:sz w:val="22"/>
          <w:szCs w:val="22"/>
        </w:rPr>
        <w:t>dane osobowe w zakresie:</w:t>
      </w:r>
      <w:r w:rsidR="00456A0C" w:rsidRPr="00B8524F">
        <w:rPr>
          <w:rFonts w:asciiTheme="minorHAnsi" w:hAnsiTheme="minorHAnsi" w:cstheme="minorHAnsi"/>
          <w:color w:val="000000"/>
          <w:sz w:val="22"/>
          <w:szCs w:val="22"/>
        </w:rPr>
        <w:t xml:space="preserve"> </w:t>
      </w:r>
      <w:r w:rsidRPr="00B8524F">
        <w:rPr>
          <w:rFonts w:asciiTheme="minorHAnsi" w:hAnsiTheme="minorHAnsi" w:cstheme="minorHAnsi"/>
          <w:color w:val="000000"/>
          <w:sz w:val="22"/>
          <w:szCs w:val="22"/>
        </w:rPr>
        <w:t>dane zwykłe</w:t>
      </w:r>
      <w:r w:rsidR="009C0E7A" w:rsidRPr="00B8524F">
        <w:rPr>
          <w:rFonts w:asciiTheme="minorHAnsi" w:hAnsiTheme="minorHAnsi" w:cstheme="minorHAnsi"/>
          <w:color w:val="000000"/>
          <w:sz w:val="22"/>
          <w:szCs w:val="22"/>
        </w:rPr>
        <w:t xml:space="preserve"> (w tym </w:t>
      </w:r>
      <w:r w:rsidR="00F63A1A">
        <w:rPr>
          <w:rFonts w:asciiTheme="minorHAnsi" w:hAnsiTheme="minorHAnsi" w:cstheme="minorHAnsi"/>
          <w:color w:val="000000"/>
          <w:sz w:val="22"/>
          <w:szCs w:val="22"/>
        </w:rPr>
        <w:t xml:space="preserve">m.in. imię nazwisko, </w:t>
      </w:r>
      <w:r w:rsidR="009C0E7A" w:rsidRPr="00B8524F">
        <w:rPr>
          <w:rFonts w:asciiTheme="minorHAnsi" w:hAnsiTheme="minorHAnsi" w:cstheme="minorHAnsi"/>
          <w:color w:val="000000"/>
          <w:sz w:val="22"/>
          <w:szCs w:val="22"/>
        </w:rPr>
        <w:t>numer ewidencyjny PESEL</w:t>
      </w:r>
      <w:r w:rsidR="00F63A1A">
        <w:rPr>
          <w:rFonts w:asciiTheme="minorHAnsi" w:hAnsiTheme="minorHAnsi" w:cstheme="minorHAnsi"/>
          <w:color w:val="000000"/>
          <w:sz w:val="22"/>
          <w:szCs w:val="22"/>
        </w:rPr>
        <w:t>, …</w:t>
      </w:r>
      <w:r w:rsidR="009C0E7A" w:rsidRPr="00B8524F">
        <w:rPr>
          <w:rFonts w:asciiTheme="minorHAnsi" w:hAnsiTheme="minorHAnsi" w:cstheme="minorHAnsi"/>
          <w:color w:val="000000"/>
          <w:sz w:val="22"/>
          <w:szCs w:val="22"/>
        </w:rPr>
        <w:t>)</w:t>
      </w:r>
      <w:r w:rsidR="00F63A1A">
        <w:rPr>
          <w:rFonts w:asciiTheme="minorHAnsi" w:hAnsiTheme="minorHAnsi" w:cstheme="minorHAnsi"/>
          <w:color w:val="000000"/>
          <w:sz w:val="22"/>
          <w:szCs w:val="22"/>
        </w:rPr>
        <w:t xml:space="preserve"> oraz dane o stanie zdrowia (oznaczenia na utylizowanych odpadach medycznych)</w:t>
      </w:r>
      <w:r w:rsidR="009C0E7A" w:rsidRPr="00B8524F">
        <w:rPr>
          <w:rFonts w:asciiTheme="minorHAnsi" w:hAnsiTheme="minorHAnsi" w:cstheme="minorHAnsi"/>
          <w:color w:val="000000"/>
          <w:sz w:val="22"/>
          <w:szCs w:val="22"/>
        </w:rPr>
        <w:t xml:space="preserve">, </w:t>
      </w:r>
      <w:r w:rsidRPr="00B8524F">
        <w:rPr>
          <w:rFonts w:asciiTheme="minorHAnsi" w:hAnsiTheme="minorHAnsi" w:cstheme="minorHAnsi"/>
          <w:color w:val="000000"/>
          <w:sz w:val="22"/>
          <w:szCs w:val="22"/>
        </w:rPr>
        <w:t>dotyczą</w:t>
      </w:r>
      <w:r w:rsidR="009C0E7A" w:rsidRPr="00B8524F">
        <w:rPr>
          <w:rFonts w:asciiTheme="minorHAnsi" w:hAnsiTheme="minorHAnsi" w:cstheme="minorHAnsi"/>
          <w:color w:val="000000"/>
          <w:sz w:val="22"/>
          <w:szCs w:val="22"/>
        </w:rPr>
        <w:t xml:space="preserve">ce </w:t>
      </w:r>
      <w:r w:rsidRPr="00B8524F">
        <w:rPr>
          <w:rFonts w:asciiTheme="minorHAnsi" w:hAnsiTheme="minorHAnsi" w:cstheme="minorHAnsi"/>
          <w:color w:val="000000"/>
          <w:sz w:val="22"/>
          <w:szCs w:val="22"/>
        </w:rPr>
        <w:t>pacjen</w:t>
      </w:r>
      <w:r w:rsidR="009C0E7A" w:rsidRPr="00B8524F">
        <w:rPr>
          <w:rFonts w:asciiTheme="minorHAnsi" w:hAnsiTheme="minorHAnsi" w:cstheme="minorHAnsi"/>
          <w:color w:val="000000"/>
          <w:sz w:val="22"/>
          <w:szCs w:val="22"/>
        </w:rPr>
        <w:t>tów</w:t>
      </w:r>
      <w:r w:rsidRPr="00B8524F">
        <w:rPr>
          <w:rFonts w:asciiTheme="minorHAnsi" w:hAnsiTheme="minorHAnsi" w:cstheme="minorHAnsi"/>
          <w:color w:val="000000"/>
          <w:sz w:val="22"/>
          <w:szCs w:val="22"/>
        </w:rPr>
        <w:t xml:space="preserve"> i pracowni</w:t>
      </w:r>
      <w:r w:rsidR="009C0E7A" w:rsidRPr="00B8524F">
        <w:rPr>
          <w:rFonts w:asciiTheme="minorHAnsi" w:hAnsiTheme="minorHAnsi" w:cstheme="minorHAnsi"/>
          <w:color w:val="000000"/>
          <w:sz w:val="22"/>
          <w:szCs w:val="22"/>
        </w:rPr>
        <w:t>ków</w:t>
      </w:r>
      <w:r w:rsidRPr="00B8524F">
        <w:rPr>
          <w:rFonts w:asciiTheme="minorHAnsi" w:hAnsiTheme="minorHAnsi" w:cstheme="minorHAnsi"/>
          <w:color w:val="000000"/>
          <w:sz w:val="22"/>
          <w:szCs w:val="22"/>
        </w:rPr>
        <w:t xml:space="preserve"> Samodzielnego Zespołu Publicznych Zakładów Lecznictwa Otwartego Warszawa Praga-Północ</w:t>
      </w:r>
      <w:r w:rsidR="00F63A1A">
        <w:rPr>
          <w:rFonts w:asciiTheme="minorHAnsi" w:hAnsiTheme="minorHAnsi" w:cstheme="minorHAnsi"/>
          <w:color w:val="000000"/>
          <w:sz w:val="22"/>
          <w:szCs w:val="22"/>
        </w:rPr>
        <w:t xml:space="preserve"> znajdujące się na utylizowanych w ramach Umowy Podstawowej odpadach</w:t>
      </w:r>
      <w:r w:rsidRPr="00B8524F">
        <w:rPr>
          <w:rFonts w:asciiTheme="minorHAnsi" w:hAnsiTheme="minorHAnsi" w:cstheme="minorHAnsi"/>
          <w:color w:val="000000"/>
          <w:sz w:val="22"/>
          <w:szCs w:val="22"/>
        </w:rPr>
        <w:t>.</w:t>
      </w:r>
      <w:r w:rsidR="00F91059">
        <w:rPr>
          <w:rFonts w:asciiTheme="minorHAnsi" w:hAnsiTheme="minorHAnsi" w:cstheme="minorHAnsi"/>
          <w:color w:val="000000"/>
          <w:sz w:val="22"/>
          <w:szCs w:val="22"/>
        </w:rPr>
        <w:t xml:space="preserve"> Dane osobowe będą mieć charakter danych </w:t>
      </w:r>
      <w:proofErr w:type="spellStart"/>
      <w:r w:rsidR="00D74971">
        <w:rPr>
          <w:rFonts w:asciiTheme="minorHAnsi" w:hAnsiTheme="minorHAnsi" w:cstheme="minorHAnsi"/>
          <w:color w:val="000000"/>
          <w:sz w:val="22"/>
          <w:szCs w:val="22"/>
        </w:rPr>
        <w:t>s</w:t>
      </w:r>
      <w:bookmarkStart w:id="0" w:name="_GoBack"/>
      <w:bookmarkEnd w:id="0"/>
      <w:r w:rsidR="00F91059">
        <w:rPr>
          <w:rFonts w:asciiTheme="minorHAnsi" w:hAnsiTheme="minorHAnsi" w:cstheme="minorHAnsi"/>
          <w:color w:val="000000"/>
          <w:sz w:val="22"/>
          <w:szCs w:val="22"/>
        </w:rPr>
        <w:t>pseudonimizowanych</w:t>
      </w:r>
      <w:proofErr w:type="spellEnd"/>
      <w:r w:rsidR="00F91059">
        <w:rPr>
          <w:rFonts w:asciiTheme="minorHAnsi" w:hAnsiTheme="minorHAnsi" w:cstheme="minorHAnsi"/>
          <w:color w:val="000000"/>
          <w:sz w:val="22"/>
          <w:szCs w:val="22"/>
        </w:rPr>
        <w:t xml:space="preserve">, w szczególności kodów kreskowych. </w:t>
      </w:r>
    </w:p>
    <w:p w:rsidR="00A75BE6" w:rsidRPr="00B8524F" w:rsidRDefault="009E0559" w:rsidP="00A75BE6">
      <w:pPr>
        <w:pStyle w:val="Tekstpodstawowy"/>
        <w:widowControl w:val="0"/>
        <w:numPr>
          <w:ilvl w:val="0"/>
          <w:numId w:val="3"/>
        </w:numPr>
        <w:tabs>
          <w:tab w:val="clear" w:pos="360"/>
          <w:tab w:val="num" w:pos="283"/>
          <w:tab w:val="left" w:pos="707"/>
        </w:tabs>
        <w:suppressAutoHyphens/>
        <w:spacing w:after="0"/>
        <w:ind w:left="283" w:hanging="283"/>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Powierzone przez Administratora dane osobowe będą przetwarzane przez Podmiot przetwarzający wyłącznie w celu realizacji </w:t>
      </w:r>
      <w:r w:rsidR="00D8377C" w:rsidRPr="00B8524F">
        <w:rPr>
          <w:rFonts w:asciiTheme="minorHAnsi" w:hAnsiTheme="minorHAnsi" w:cstheme="minorHAnsi"/>
          <w:color w:val="000000"/>
          <w:sz w:val="22"/>
          <w:szCs w:val="22"/>
        </w:rPr>
        <w:t>U</w:t>
      </w:r>
      <w:r w:rsidRPr="00B8524F">
        <w:rPr>
          <w:rFonts w:asciiTheme="minorHAnsi" w:hAnsiTheme="minorHAnsi" w:cstheme="minorHAnsi"/>
          <w:color w:val="000000"/>
          <w:sz w:val="22"/>
          <w:szCs w:val="22"/>
        </w:rPr>
        <w:t xml:space="preserve">mowy </w:t>
      </w:r>
      <w:r w:rsidR="00D8377C" w:rsidRPr="00B8524F">
        <w:rPr>
          <w:rFonts w:asciiTheme="minorHAnsi" w:hAnsiTheme="minorHAnsi" w:cstheme="minorHAnsi"/>
          <w:color w:val="000000"/>
          <w:sz w:val="22"/>
          <w:szCs w:val="22"/>
        </w:rPr>
        <w:t>P</w:t>
      </w:r>
      <w:r w:rsidR="009C0E7A" w:rsidRPr="00B8524F">
        <w:rPr>
          <w:rFonts w:asciiTheme="minorHAnsi" w:hAnsiTheme="minorHAnsi" w:cstheme="minorHAnsi"/>
          <w:color w:val="000000"/>
          <w:sz w:val="22"/>
          <w:szCs w:val="22"/>
        </w:rPr>
        <w:t>odst</w:t>
      </w:r>
      <w:r w:rsidR="00D8377C" w:rsidRPr="00B8524F">
        <w:rPr>
          <w:rFonts w:asciiTheme="minorHAnsi" w:hAnsiTheme="minorHAnsi" w:cstheme="minorHAnsi"/>
          <w:color w:val="000000"/>
          <w:sz w:val="22"/>
          <w:szCs w:val="22"/>
        </w:rPr>
        <w:t>a</w:t>
      </w:r>
      <w:r w:rsidR="009C0E7A" w:rsidRPr="00B8524F">
        <w:rPr>
          <w:rFonts w:asciiTheme="minorHAnsi" w:hAnsiTheme="minorHAnsi" w:cstheme="minorHAnsi"/>
          <w:color w:val="000000"/>
          <w:sz w:val="22"/>
          <w:szCs w:val="22"/>
        </w:rPr>
        <w:t>wowej</w:t>
      </w:r>
      <w:r w:rsidRPr="00B8524F">
        <w:rPr>
          <w:rFonts w:asciiTheme="minorHAnsi" w:hAnsiTheme="minorHAnsi" w:cstheme="minorHAnsi"/>
          <w:color w:val="000000"/>
          <w:sz w:val="22"/>
          <w:szCs w:val="22"/>
        </w:rPr>
        <w:t>.</w:t>
      </w:r>
    </w:p>
    <w:p w:rsidR="00A75BE6" w:rsidRPr="00B8524F" w:rsidRDefault="00A75BE6" w:rsidP="00A75BE6">
      <w:pPr>
        <w:pStyle w:val="Tekstpodstawowy"/>
        <w:widowControl w:val="0"/>
        <w:numPr>
          <w:ilvl w:val="0"/>
          <w:numId w:val="3"/>
        </w:numPr>
        <w:tabs>
          <w:tab w:val="clear" w:pos="360"/>
          <w:tab w:val="num" w:pos="283"/>
          <w:tab w:val="left" w:pos="707"/>
        </w:tabs>
        <w:suppressAutoHyphens/>
        <w:spacing w:after="0"/>
        <w:ind w:left="283" w:hanging="283"/>
        <w:jc w:val="both"/>
        <w:rPr>
          <w:rFonts w:asciiTheme="minorHAnsi" w:hAnsiTheme="minorHAnsi" w:cstheme="minorHAnsi"/>
          <w:color w:val="000000"/>
          <w:sz w:val="22"/>
          <w:szCs w:val="22"/>
        </w:rPr>
      </w:pPr>
      <w:r w:rsidRPr="00B8524F">
        <w:rPr>
          <w:rFonts w:asciiTheme="minorHAnsi" w:hAnsiTheme="minorHAnsi" w:cstheme="minorHAnsi"/>
          <w:sz w:val="22"/>
          <w:szCs w:val="22"/>
        </w:rPr>
        <w:t>Charakter i cel przetwarzania wynikają z Umowy Podstawowej. W szczególności:</w:t>
      </w:r>
    </w:p>
    <w:p w:rsidR="00341841" w:rsidRPr="00B8524F" w:rsidRDefault="00A75BE6" w:rsidP="00341841">
      <w:pPr>
        <w:pStyle w:val="Tekstpodstawowy"/>
        <w:numPr>
          <w:ilvl w:val="0"/>
          <w:numId w:val="19"/>
        </w:numPr>
        <w:tabs>
          <w:tab w:val="left" w:pos="1418"/>
        </w:tabs>
        <w:spacing w:after="0"/>
        <w:jc w:val="both"/>
        <w:rPr>
          <w:rFonts w:asciiTheme="minorHAnsi" w:hAnsiTheme="minorHAnsi" w:cstheme="minorHAnsi"/>
          <w:sz w:val="22"/>
          <w:szCs w:val="22"/>
        </w:rPr>
      </w:pPr>
      <w:r w:rsidRPr="00B8524F">
        <w:rPr>
          <w:rFonts w:asciiTheme="minorHAnsi" w:hAnsiTheme="minorHAnsi" w:cstheme="minorHAnsi"/>
          <w:sz w:val="22"/>
          <w:szCs w:val="22"/>
        </w:rPr>
        <w:lastRenderedPageBreak/>
        <w:t>charakter przetwarzania określony jest następującą rolą Przetwarzającego: Wykonawca w</w:t>
      </w:r>
      <w:r w:rsidR="00D53B6A" w:rsidRPr="00B8524F">
        <w:rPr>
          <w:rFonts w:asciiTheme="minorHAnsi" w:hAnsiTheme="minorHAnsi" w:cstheme="minorHAnsi"/>
          <w:sz w:val="22"/>
          <w:szCs w:val="22"/>
        </w:rPr>
        <w:t> </w:t>
      </w:r>
      <w:r w:rsidRPr="00B8524F">
        <w:rPr>
          <w:rFonts w:asciiTheme="minorHAnsi" w:hAnsiTheme="minorHAnsi" w:cstheme="minorHAnsi"/>
          <w:sz w:val="22"/>
          <w:szCs w:val="22"/>
        </w:rPr>
        <w:t xml:space="preserve">Umowie Podstawowej na </w:t>
      </w:r>
      <w:r w:rsidRPr="00B8524F">
        <w:rPr>
          <w:rFonts w:asciiTheme="minorHAnsi" w:hAnsiTheme="minorHAnsi" w:cstheme="minorHAnsi"/>
          <w:b/>
          <w:sz w:val="22"/>
          <w:szCs w:val="22"/>
        </w:rPr>
        <w:t>Usługę</w:t>
      </w:r>
      <w:r w:rsidR="00B8524F" w:rsidRPr="00B8524F">
        <w:rPr>
          <w:rFonts w:asciiTheme="minorHAnsi" w:hAnsiTheme="minorHAnsi" w:cstheme="minorHAnsi"/>
          <w:b/>
          <w:sz w:val="22"/>
          <w:szCs w:val="22"/>
        </w:rPr>
        <w:t xml:space="preserve"> </w:t>
      </w:r>
      <w:r w:rsidR="00B8524F" w:rsidRPr="00B8524F">
        <w:rPr>
          <w:rFonts w:asciiTheme="minorHAnsi" w:hAnsiTheme="minorHAnsi" w:cstheme="minorHAnsi"/>
          <w:sz w:val="22"/>
          <w:szCs w:val="22"/>
        </w:rPr>
        <w:t>odbioru, transportu i utylizacji odpadów niebezpiecznych i innych niż niebezpieczne z obiektów Samodzielnego Zespołu Publicznych Zakładów Lecznictwa Otwartego Warszawa Praga- Północ</w:t>
      </w:r>
      <w:r w:rsidR="00341841" w:rsidRPr="00B8524F">
        <w:rPr>
          <w:rFonts w:asciiTheme="minorHAnsi" w:hAnsiTheme="minorHAnsi" w:cstheme="minorHAnsi"/>
          <w:sz w:val="22"/>
          <w:szCs w:val="22"/>
        </w:rPr>
        <w:t>;</w:t>
      </w:r>
    </w:p>
    <w:p w:rsidR="00A75BE6" w:rsidRPr="00B8524F" w:rsidRDefault="00A75BE6" w:rsidP="00341841">
      <w:pPr>
        <w:pStyle w:val="Tekstpodstawowy"/>
        <w:numPr>
          <w:ilvl w:val="0"/>
          <w:numId w:val="19"/>
        </w:numPr>
        <w:tabs>
          <w:tab w:val="left" w:pos="1418"/>
        </w:tabs>
        <w:spacing w:after="0"/>
        <w:jc w:val="both"/>
        <w:rPr>
          <w:rFonts w:asciiTheme="minorHAnsi" w:hAnsiTheme="minorHAnsi" w:cstheme="minorHAnsi"/>
          <w:sz w:val="22"/>
          <w:szCs w:val="22"/>
        </w:rPr>
      </w:pPr>
      <w:r w:rsidRPr="00B8524F">
        <w:rPr>
          <w:rFonts w:asciiTheme="minorHAnsi" w:hAnsiTheme="minorHAnsi" w:cstheme="minorHAnsi"/>
          <w:sz w:val="22"/>
          <w:szCs w:val="22"/>
        </w:rPr>
        <w:t>celem przetwarzania jest umożliwienie wywiązywania się Stron z prawidłowej realizacji przedmiotu Umowy Podstawowej.</w:t>
      </w:r>
    </w:p>
    <w:p w:rsidR="00A75BE6" w:rsidRPr="00B8524F" w:rsidRDefault="00A75BE6" w:rsidP="00A75BE6">
      <w:pPr>
        <w:pStyle w:val="Tekstpodstawowy"/>
        <w:widowControl w:val="0"/>
        <w:suppressAutoHyphens/>
        <w:spacing w:after="0"/>
        <w:ind w:left="284"/>
        <w:jc w:val="both"/>
        <w:rPr>
          <w:rFonts w:asciiTheme="minorHAnsi" w:hAnsiTheme="minorHAnsi" w:cstheme="minorHAnsi"/>
          <w:color w:val="000000"/>
          <w:sz w:val="22"/>
          <w:szCs w:val="22"/>
        </w:rPr>
      </w:pPr>
    </w:p>
    <w:p w:rsidR="009E0559" w:rsidRPr="00B8524F" w:rsidRDefault="009E0559" w:rsidP="009E0559">
      <w:pPr>
        <w:pStyle w:val="Tekstpodstawowy"/>
        <w:widowControl w:val="0"/>
        <w:numPr>
          <w:ilvl w:val="0"/>
          <w:numId w:val="5"/>
        </w:numPr>
        <w:suppressAutoHyphens/>
        <w:spacing w:after="0"/>
        <w:ind w:left="284" w:hanging="284"/>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Dane osobowe </w:t>
      </w:r>
      <w:r w:rsidR="00A75BE6" w:rsidRPr="00B8524F">
        <w:rPr>
          <w:rFonts w:asciiTheme="minorHAnsi" w:hAnsiTheme="minorHAnsi" w:cstheme="minorHAnsi"/>
          <w:color w:val="000000"/>
          <w:sz w:val="22"/>
          <w:szCs w:val="22"/>
        </w:rPr>
        <w:t>będą przetwarzane wyłącznie na udokumentowa</w:t>
      </w:r>
      <w:r w:rsidRPr="00B8524F">
        <w:rPr>
          <w:rFonts w:asciiTheme="minorHAnsi" w:hAnsiTheme="minorHAnsi" w:cstheme="minorHAnsi"/>
          <w:color w:val="000000"/>
          <w:sz w:val="22"/>
          <w:szCs w:val="22"/>
        </w:rPr>
        <w:t>ne polecenie (w tym udzielone z wykorzystaniem drogi elektronicznej) Administratora</w:t>
      </w:r>
      <w:r w:rsidR="00720BE0">
        <w:rPr>
          <w:rFonts w:asciiTheme="minorHAnsi" w:hAnsiTheme="minorHAnsi" w:cstheme="minorHAnsi"/>
          <w:color w:val="000000"/>
          <w:sz w:val="22"/>
          <w:szCs w:val="22"/>
        </w:rPr>
        <w:t>,</w:t>
      </w:r>
      <w:r w:rsidRPr="00B8524F">
        <w:rPr>
          <w:rFonts w:asciiTheme="minorHAnsi" w:hAnsiTheme="minorHAnsi" w:cstheme="minorHAnsi"/>
          <w:color w:val="000000"/>
          <w:sz w:val="22"/>
          <w:szCs w:val="22"/>
        </w:rPr>
        <w:t xml:space="preserve"> nie dłużej niż przez czas trwania </w:t>
      </w:r>
      <w:r w:rsidR="00720BE0">
        <w:rPr>
          <w:rFonts w:asciiTheme="minorHAnsi" w:hAnsiTheme="minorHAnsi" w:cstheme="minorHAnsi"/>
          <w:color w:val="000000"/>
          <w:sz w:val="22"/>
          <w:szCs w:val="22"/>
        </w:rPr>
        <w:t>Umowy Podstawowej</w:t>
      </w:r>
      <w:r w:rsidRPr="00B8524F">
        <w:rPr>
          <w:rFonts w:asciiTheme="minorHAnsi" w:hAnsiTheme="minorHAnsi" w:cstheme="minorHAnsi"/>
          <w:color w:val="000000"/>
          <w:sz w:val="22"/>
          <w:szCs w:val="22"/>
        </w:rPr>
        <w:t>.</w:t>
      </w:r>
    </w:p>
    <w:p w:rsidR="009E0559" w:rsidRPr="00B8524F" w:rsidRDefault="009E0559" w:rsidP="009E0559">
      <w:pPr>
        <w:pStyle w:val="Tekstpodstawowy"/>
        <w:spacing w:after="0"/>
        <w:rPr>
          <w:rFonts w:asciiTheme="minorHAnsi" w:hAnsiTheme="minorHAnsi" w:cstheme="minorHAnsi"/>
          <w:b/>
          <w:color w:val="000000"/>
          <w:sz w:val="22"/>
          <w:szCs w:val="22"/>
        </w:rPr>
      </w:pPr>
    </w:p>
    <w:p w:rsidR="009E0559" w:rsidRPr="00B8524F" w:rsidRDefault="009E0559" w:rsidP="009E0559">
      <w:pPr>
        <w:pStyle w:val="Tekstpodstawowy"/>
        <w:spacing w:after="0"/>
        <w:jc w:val="center"/>
        <w:rPr>
          <w:rFonts w:asciiTheme="minorHAnsi" w:hAnsiTheme="minorHAnsi" w:cstheme="minorHAnsi"/>
          <w:sz w:val="22"/>
          <w:szCs w:val="22"/>
        </w:rPr>
      </w:pPr>
      <w:r w:rsidRPr="00B8524F">
        <w:rPr>
          <w:rFonts w:asciiTheme="minorHAnsi" w:hAnsiTheme="minorHAnsi" w:cstheme="minorHAnsi"/>
          <w:b/>
          <w:color w:val="000000"/>
          <w:sz w:val="22"/>
          <w:szCs w:val="22"/>
        </w:rPr>
        <w:t>§ 3 Sposób wykonania umowy w zakresie przetwarzania danych osobowych</w:t>
      </w:r>
    </w:p>
    <w:p w:rsidR="009E0559" w:rsidRPr="00B8524F" w:rsidRDefault="009E0559" w:rsidP="00A368E2">
      <w:pPr>
        <w:pStyle w:val="Tekstpodstawowy"/>
        <w:widowControl w:val="0"/>
        <w:numPr>
          <w:ilvl w:val="0"/>
          <w:numId w:val="6"/>
        </w:numPr>
        <w:tabs>
          <w:tab w:val="clear" w:pos="928"/>
          <w:tab w:val="num" w:pos="709"/>
        </w:tabs>
        <w:suppressAutoHyphens/>
        <w:spacing w:after="0"/>
        <w:ind w:left="709"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Podmiot przetwarzający zobowiązuje się, przy przetwarzaniu powierzonych danych osobowych, do ich zabezpieczenia poprzez stosowanie odpowiednich środków technicznych i</w:t>
      </w:r>
      <w:r w:rsidR="00011EC2">
        <w:rPr>
          <w:rFonts w:asciiTheme="minorHAnsi" w:hAnsiTheme="minorHAnsi" w:cstheme="minorHAnsi"/>
          <w:color w:val="000000"/>
          <w:sz w:val="22"/>
          <w:szCs w:val="22"/>
        </w:rPr>
        <w:t> </w:t>
      </w:r>
      <w:r w:rsidRPr="00B8524F">
        <w:rPr>
          <w:rFonts w:asciiTheme="minorHAnsi" w:hAnsiTheme="minorHAnsi" w:cstheme="minorHAnsi"/>
          <w:color w:val="000000"/>
          <w:sz w:val="22"/>
          <w:szCs w:val="22"/>
        </w:rPr>
        <w:t>organizacyjnych zapewniających adekwatny stopień bezpieczeństwa odpowiadający ryzyku związanemu z</w:t>
      </w:r>
      <w:r w:rsidR="00D53B6A" w:rsidRPr="00B8524F">
        <w:rPr>
          <w:rFonts w:asciiTheme="minorHAnsi" w:hAnsiTheme="minorHAnsi" w:cstheme="minorHAnsi"/>
          <w:color w:val="000000"/>
          <w:sz w:val="22"/>
          <w:szCs w:val="22"/>
        </w:rPr>
        <w:t> </w:t>
      </w:r>
      <w:r w:rsidRPr="00B8524F">
        <w:rPr>
          <w:rFonts w:asciiTheme="minorHAnsi" w:hAnsiTheme="minorHAnsi" w:cstheme="minorHAnsi"/>
          <w:color w:val="000000"/>
          <w:sz w:val="22"/>
          <w:szCs w:val="22"/>
        </w:rPr>
        <w:t>przetwarzaniem danych osobowych, o których mowa w art. 32 Rozporządzenia. Podmiot przetwarzający oświadcza, że daje gwarancje wdrożenia odpowiednich systemów, o których mowa powyżej</w:t>
      </w:r>
      <w:r w:rsidR="00720BE0">
        <w:rPr>
          <w:rFonts w:asciiTheme="minorHAnsi" w:hAnsiTheme="minorHAnsi" w:cstheme="minorHAnsi"/>
          <w:color w:val="000000"/>
          <w:sz w:val="22"/>
          <w:szCs w:val="22"/>
        </w:rPr>
        <w:t>,</w:t>
      </w:r>
      <w:r w:rsidRPr="00B8524F">
        <w:rPr>
          <w:rFonts w:asciiTheme="minorHAnsi" w:hAnsiTheme="minorHAnsi" w:cstheme="minorHAnsi"/>
          <w:color w:val="000000"/>
          <w:sz w:val="22"/>
          <w:szCs w:val="22"/>
        </w:rPr>
        <w:t xml:space="preserve"> aby przetwarzanie danych osobowych </w:t>
      </w:r>
      <w:r w:rsidR="00720BE0">
        <w:rPr>
          <w:rFonts w:asciiTheme="minorHAnsi" w:hAnsiTheme="minorHAnsi" w:cstheme="minorHAnsi"/>
          <w:color w:val="000000"/>
          <w:sz w:val="22"/>
          <w:szCs w:val="22"/>
        </w:rPr>
        <w:t>następowało zgodnie z zasadami wynikającymi z</w:t>
      </w:r>
      <w:r w:rsidRPr="00B8524F">
        <w:rPr>
          <w:rFonts w:asciiTheme="minorHAnsi" w:hAnsiTheme="minorHAnsi" w:cstheme="minorHAnsi"/>
          <w:color w:val="000000"/>
          <w:sz w:val="22"/>
          <w:szCs w:val="22"/>
        </w:rPr>
        <w:t xml:space="preserve"> Rozporządzenia.</w:t>
      </w:r>
    </w:p>
    <w:p w:rsidR="009E0559" w:rsidRPr="00B8524F" w:rsidRDefault="009E0559" w:rsidP="00A368E2">
      <w:pPr>
        <w:pStyle w:val="Tekstpodstawowy"/>
        <w:widowControl w:val="0"/>
        <w:numPr>
          <w:ilvl w:val="0"/>
          <w:numId w:val="6"/>
        </w:numPr>
        <w:tabs>
          <w:tab w:val="clear" w:pos="928"/>
          <w:tab w:val="num" w:pos="709"/>
        </w:tabs>
        <w:suppressAutoHyphens/>
        <w:spacing w:after="0"/>
        <w:ind w:left="709"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Podmiot przetwarzający zobowiązuje się dołożyć należytej staranności przy przetwarzaniu powierzonych danych osobowych.</w:t>
      </w:r>
    </w:p>
    <w:p w:rsidR="009E0559" w:rsidRPr="00B8524F" w:rsidRDefault="009E0559" w:rsidP="00A368E2">
      <w:pPr>
        <w:pStyle w:val="Tekstpodstawowy"/>
        <w:widowControl w:val="0"/>
        <w:numPr>
          <w:ilvl w:val="0"/>
          <w:numId w:val="6"/>
        </w:numPr>
        <w:tabs>
          <w:tab w:val="clear" w:pos="928"/>
          <w:tab w:val="num" w:pos="709"/>
        </w:tabs>
        <w:suppressAutoHyphens/>
        <w:spacing w:after="0"/>
        <w:ind w:left="709"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Podmiot przetwarzający zobowiązuje się do nadania upoważnień do przetwarzania danych osobowych wszystkich osobom, które będą przetwarzały powierzone dane w związku </w:t>
      </w:r>
      <w:r w:rsidRPr="00B8524F">
        <w:rPr>
          <w:rFonts w:asciiTheme="minorHAnsi" w:hAnsiTheme="minorHAnsi" w:cstheme="minorHAnsi"/>
          <w:color w:val="000000"/>
          <w:sz w:val="22"/>
          <w:szCs w:val="22"/>
        </w:rPr>
        <w:br/>
        <w:t xml:space="preserve">z wykonywaniem Umowy </w:t>
      </w:r>
      <w:r w:rsidR="00720BE0">
        <w:rPr>
          <w:rFonts w:asciiTheme="minorHAnsi" w:hAnsiTheme="minorHAnsi" w:cstheme="minorHAnsi"/>
          <w:color w:val="000000"/>
          <w:sz w:val="22"/>
          <w:szCs w:val="22"/>
        </w:rPr>
        <w:t>Podstawowej</w:t>
      </w:r>
      <w:r w:rsidR="00720BE0" w:rsidRPr="00B8524F">
        <w:rPr>
          <w:rFonts w:asciiTheme="minorHAnsi" w:hAnsiTheme="minorHAnsi" w:cstheme="minorHAnsi"/>
          <w:color w:val="000000"/>
          <w:sz w:val="22"/>
          <w:szCs w:val="22"/>
        </w:rPr>
        <w:t xml:space="preserve"> </w:t>
      </w:r>
      <w:r w:rsidRPr="00B8524F">
        <w:rPr>
          <w:rFonts w:asciiTheme="minorHAnsi" w:hAnsiTheme="minorHAnsi" w:cstheme="minorHAnsi"/>
          <w:color w:val="000000"/>
          <w:sz w:val="22"/>
          <w:szCs w:val="22"/>
        </w:rPr>
        <w:t>i do prowadzenia ewidencji tych osób.</w:t>
      </w:r>
    </w:p>
    <w:p w:rsidR="009E0559" w:rsidRPr="00B8524F" w:rsidRDefault="009E0559" w:rsidP="00A368E2">
      <w:pPr>
        <w:pStyle w:val="Tekstpodstawowy"/>
        <w:widowControl w:val="0"/>
        <w:numPr>
          <w:ilvl w:val="0"/>
          <w:numId w:val="6"/>
        </w:numPr>
        <w:tabs>
          <w:tab w:val="clear" w:pos="928"/>
          <w:tab w:val="num" w:pos="709"/>
        </w:tabs>
        <w:suppressAutoHyphens/>
        <w:spacing w:after="0"/>
        <w:ind w:left="709"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Podmiot przetwarzający zobowiązuje się zachować w tajemnicy i zapewnić zachowanie </w:t>
      </w:r>
      <w:r w:rsidRPr="00B8524F">
        <w:rPr>
          <w:rFonts w:asciiTheme="minorHAnsi" w:hAnsiTheme="minorHAnsi" w:cstheme="minorHAnsi"/>
          <w:color w:val="000000"/>
          <w:sz w:val="22"/>
          <w:szCs w:val="22"/>
        </w:rPr>
        <w:br/>
        <w:t>w tajemnicy(o której mowa w art. 28 ust. 3 pkt b Rozporządzenia) przetwarzanych danych osobowych oraz sposobów ich zabezpieczenia</w:t>
      </w:r>
      <w:r w:rsidR="00341841" w:rsidRPr="00B8524F">
        <w:rPr>
          <w:rFonts w:asciiTheme="minorHAnsi" w:hAnsiTheme="minorHAnsi" w:cstheme="minorHAnsi"/>
          <w:color w:val="000000"/>
          <w:sz w:val="22"/>
          <w:szCs w:val="22"/>
        </w:rPr>
        <w:t xml:space="preserve"> </w:t>
      </w:r>
      <w:r w:rsidRPr="00B8524F">
        <w:rPr>
          <w:rFonts w:asciiTheme="minorHAnsi" w:hAnsiTheme="minorHAnsi" w:cstheme="minorHAnsi"/>
          <w:color w:val="000000"/>
          <w:sz w:val="22"/>
          <w:szCs w:val="22"/>
        </w:rPr>
        <w:t xml:space="preserve">- przez osoby, które upoważnia do przetwarzania danych osobowych w celu realizacji niniejszej umowy, zarówno w trakcie zatrudnienia ich w Podmiocie przetwarzającym, jak i po jego ustaniu. </w:t>
      </w:r>
    </w:p>
    <w:p w:rsidR="009E0559" w:rsidRPr="00B8524F" w:rsidRDefault="00720BE0" w:rsidP="00A368E2">
      <w:pPr>
        <w:pStyle w:val="Tekstpodstawowy"/>
        <w:widowControl w:val="0"/>
        <w:numPr>
          <w:ilvl w:val="0"/>
          <w:numId w:val="6"/>
        </w:numPr>
        <w:tabs>
          <w:tab w:val="clear" w:pos="928"/>
          <w:tab w:val="num" w:pos="709"/>
        </w:tabs>
        <w:suppressAutoHyphens/>
        <w:spacing w:after="0"/>
        <w:ind w:left="709" w:hanging="425"/>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W zakresie, w jakim wynikać to może z Umowy Podstawowej, </w:t>
      </w:r>
      <w:r w:rsidR="009E0559" w:rsidRPr="00B8524F">
        <w:rPr>
          <w:rFonts w:asciiTheme="minorHAnsi" w:hAnsiTheme="minorHAnsi" w:cstheme="minorHAnsi"/>
          <w:color w:val="000000"/>
          <w:sz w:val="22"/>
          <w:szCs w:val="22"/>
        </w:rPr>
        <w:t xml:space="preserve">Podmiot przetwarzający zobowiązuje się pomagać Administratorowi poprzez odpowiednie środki techniczne i organizacyjne wywiązać się z obowiązku odpowiadania na żądania osoby, której dane dotyczą oraz wywiązywać się z obowiązków określonych w art. 32 do 36 Rozporządzania. </w:t>
      </w:r>
    </w:p>
    <w:p w:rsidR="009E0559" w:rsidRPr="00B8524F" w:rsidRDefault="009E0559" w:rsidP="00A368E2">
      <w:pPr>
        <w:pStyle w:val="Tekstpodstawowy"/>
        <w:widowControl w:val="0"/>
        <w:numPr>
          <w:ilvl w:val="0"/>
          <w:numId w:val="6"/>
        </w:numPr>
        <w:tabs>
          <w:tab w:val="clear" w:pos="928"/>
          <w:tab w:val="num" w:pos="709"/>
        </w:tabs>
        <w:suppressAutoHyphens/>
        <w:spacing w:after="0"/>
        <w:ind w:left="709"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Podmiot przetwarzający ma obowiązek niezwłocznie, nie później jednak niż w ciągu </w:t>
      </w:r>
      <w:r w:rsidRPr="00B8524F">
        <w:rPr>
          <w:rFonts w:asciiTheme="minorHAnsi" w:hAnsiTheme="minorHAnsi" w:cstheme="minorHAnsi"/>
          <w:b/>
          <w:color w:val="000000"/>
          <w:sz w:val="22"/>
          <w:szCs w:val="22"/>
        </w:rPr>
        <w:t>24 godzin</w:t>
      </w:r>
      <w:r w:rsidRPr="00B8524F">
        <w:rPr>
          <w:rFonts w:asciiTheme="minorHAnsi" w:hAnsiTheme="minorHAnsi" w:cstheme="minorHAnsi"/>
          <w:color w:val="000000"/>
          <w:sz w:val="22"/>
          <w:szCs w:val="22"/>
        </w:rPr>
        <w:t xml:space="preserve"> od nastąpienia określonego zdarzenia lub powzięcia określonej informacji, poinformować Administratora: </w:t>
      </w:r>
    </w:p>
    <w:p w:rsidR="009E0559" w:rsidRPr="00B8524F" w:rsidRDefault="009E0559" w:rsidP="00A368E2">
      <w:pPr>
        <w:pStyle w:val="Tekstpodstawowy"/>
        <w:widowControl w:val="0"/>
        <w:numPr>
          <w:ilvl w:val="1"/>
          <w:numId w:val="7"/>
        </w:numPr>
        <w:tabs>
          <w:tab w:val="clear" w:pos="990"/>
          <w:tab w:val="num" w:pos="1414"/>
        </w:tabs>
        <w:suppressAutoHyphens/>
        <w:spacing w:after="0"/>
        <w:ind w:left="1134"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jeśli Podmiot przetwarzający nie jest w stanie zapewnić bezpieczeństwa powierzonych danych osobowych lub zgodności ich przetwarzania z prawem;</w:t>
      </w:r>
    </w:p>
    <w:p w:rsidR="009E0559" w:rsidRPr="00B8524F" w:rsidRDefault="009E0559" w:rsidP="00A368E2">
      <w:pPr>
        <w:pStyle w:val="Tekstpodstawowy"/>
        <w:widowControl w:val="0"/>
        <w:numPr>
          <w:ilvl w:val="1"/>
          <w:numId w:val="7"/>
        </w:numPr>
        <w:tabs>
          <w:tab w:val="clear" w:pos="990"/>
          <w:tab w:val="left" w:pos="1414"/>
        </w:tabs>
        <w:suppressAutoHyphens/>
        <w:spacing w:after="0"/>
        <w:ind w:left="1134"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jeśli Podmiot przetwarzający otrzyma informację o planowanej u niego kontroli organu nadzoru, w szczególności Prezesa  Urzędu Ochrony Danych Osobowych;</w:t>
      </w:r>
    </w:p>
    <w:p w:rsidR="009E0559" w:rsidRPr="00B8524F" w:rsidRDefault="009E0559" w:rsidP="00A368E2">
      <w:pPr>
        <w:pStyle w:val="Tekstpodstawowy"/>
        <w:widowControl w:val="0"/>
        <w:numPr>
          <w:ilvl w:val="1"/>
          <w:numId w:val="7"/>
        </w:numPr>
        <w:tabs>
          <w:tab w:val="clear" w:pos="990"/>
          <w:tab w:val="left" w:pos="1414"/>
        </w:tabs>
        <w:suppressAutoHyphens/>
        <w:spacing w:after="0"/>
        <w:ind w:left="1134"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jeśli Podmiot przetwarzający otrzyma żądanie udostępnienia powierzonych danych osobowych, pochodzące od osoby trzeciej;</w:t>
      </w:r>
    </w:p>
    <w:p w:rsidR="009E0559" w:rsidRPr="00B8524F" w:rsidRDefault="009E0559" w:rsidP="00A368E2">
      <w:pPr>
        <w:pStyle w:val="Tekstpodstawowy"/>
        <w:widowControl w:val="0"/>
        <w:numPr>
          <w:ilvl w:val="1"/>
          <w:numId w:val="7"/>
        </w:numPr>
        <w:tabs>
          <w:tab w:val="clear" w:pos="990"/>
          <w:tab w:val="left" w:pos="1414"/>
        </w:tabs>
        <w:suppressAutoHyphens/>
        <w:spacing w:after="0"/>
        <w:ind w:left="1134"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jeśli Podmiot przetwarzający otrzyma żądanie osoby, której dane dotyczą, dotyczące zaprzestania przetwarzania jej danych osobowych lub udzielenia informacji o zakresie, celu lub sposobie przetwarzania powierzonych danych osobowych lub jakichkolwiek innych informacji dotyczących przetwarzania danych jej dotyczących lub innego żądania realizacji przysługujących tej osobie praw na podstawie Rozporządzenia;</w:t>
      </w:r>
    </w:p>
    <w:p w:rsidR="009E0559" w:rsidRPr="00B8524F" w:rsidRDefault="009E0559" w:rsidP="00A368E2">
      <w:pPr>
        <w:pStyle w:val="Tekstpodstawowy"/>
        <w:widowControl w:val="0"/>
        <w:numPr>
          <w:ilvl w:val="1"/>
          <w:numId w:val="7"/>
        </w:numPr>
        <w:tabs>
          <w:tab w:val="clear" w:pos="990"/>
          <w:tab w:val="left" w:pos="1414"/>
        </w:tabs>
        <w:suppressAutoHyphens/>
        <w:spacing w:after="0"/>
        <w:ind w:left="1134"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w każdym przypadku wystąpienia incydentu związanego z przetwarzaniem danych osobowych przetwarzanych przez Podmiot przetwarzający, polegającego </w:t>
      </w:r>
      <w:r w:rsidRPr="00B8524F">
        <w:rPr>
          <w:rFonts w:asciiTheme="minorHAnsi" w:hAnsiTheme="minorHAnsi" w:cstheme="minorHAnsi"/>
          <w:color w:val="000000"/>
          <w:sz w:val="22"/>
          <w:szCs w:val="22"/>
        </w:rPr>
        <w:br/>
        <w:t xml:space="preserve">w szczególności na ujawnieniu danych osobowych osobom nieuprawnionym, utracie danych osobowych, utracie nośników danych zawierających dane osobowe przetwarzane przez Wykonawcę; w takim przypadku Podmiot przetwarzający przekazuje </w:t>
      </w:r>
      <w:r w:rsidRPr="00B8524F">
        <w:rPr>
          <w:rFonts w:asciiTheme="minorHAnsi" w:hAnsiTheme="minorHAnsi" w:cstheme="minorHAnsi"/>
          <w:color w:val="000000"/>
          <w:sz w:val="22"/>
          <w:szCs w:val="22"/>
        </w:rPr>
        <w:lastRenderedPageBreak/>
        <w:t>informacje o naruszeniu ochrony powierzonych Podmiotowi przetwarzającemu danych osobowych, w tym informacje niezbędne Administratorowi do zgłoszenia naruszenia ochrony danych organowi nadzorczemu, o którym mowa w art. 33 ust. 3 RODO.</w:t>
      </w:r>
    </w:p>
    <w:p w:rsidR="009E0559" w:rsidRPr="00B8524F" w:rsidRDefault="009E0559" w:rsidP="009E0559">
      <w:pPr>
        <w:pStyle w:val="Tekstpodstawowy"/>
        <w:widowControl w:val="0"/>
        <w:numPr>
          <w:ilvl w:val="0"/>
          <w:numId w:val="6"/>
        </w:numPr>
        <w:tabs>
          <w:tab w:val="left" w:pos="707"/>
        </w:tabs>
        <w:suppressAutoHyphens/>
        <w:spacing w:after="0"/>
        <w:ind w:left="283" w:hanging="283"/>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Zgłoszenia, o których mowa w ust. 6 powyżej, powinny się odbywać na adres e-mail: </w:t>
      </w:r>
      <w:hyperlink r:id="rId6" w:history="1">
        <w:r w:rsidRPr="00B8524F">
          <w:rPr>
            <w:rStyle w:val="Hipercze"/>
            <w:rFonts w:asciiTheme="minorHAnsi" w:hAnsiTheme="minorHAnsi" w:cstheme="minorHAnsi"/>
            <w:sz w:val="22"/>
            <w:szCs w:val="22"/>
          </w:rPr>
          <w:t>iod@szpzlo.pl</w:t>
        </w:r>
      </w:hyperlink>
      <w:r w:rsidRPr="00B8524F">
        <w:rPr>
          <w:rFonts w:asciiTheme="minorHAnsi" w:hAnsiTheme="minorHAnsi" w:cstheme="minorHAnsi"/>
          <w:color w:val="000000"/>
          <w:sz w:val="22"/>
          <w:szCs w:val="22"/>
        </w:rPr>
        <w:t xml:space="preserve"> oraz bezpośrednio do osoby wskazanej w </w:t>
      </w:r>
      <w:proofErr w:type="spellStart"/>
      <w:r w:rsidRPr="00B8524F">
        <w:rPr>
          <w:rFonts w:asciiTheme="minorHAnsi" w:hAnsiTheme="minorHAnsi" w:cstheme="minorHAnsi"/>
          <w:color w:val="000000"/>
          <w:sz w:val="22"/>
          <w:szCs w:val="22"/>
        </w:rPr>
        <w:t>Umowie</w:t>
      </w:r>
      <w:r w:rsidR="008658B8">
        <w:rPr>
          <w:rFonts w:asciiTheme="minorHAnsi" w:hAnsiTheme="minorHAnsi" w:cstheme="minorHAnsi"/>
          <w:color w:val="000000"/>
          <w:sz w:val="22"/>
          <w:szCs w:val="22"/>
        </w:rPr>
        <w:t>Podstawowej</w:t>
      </w:r>
      <w:proofErr w:type="spellEnd"/>
      <w:r w:rsidRPr="00B8524F">
        <w:rPr>
          <w:rFonts w:asciiTheme="minorHAnsi" w:hAnsiTheme="minorHAnsi" w:cstheme="minorHAnsi"/>
          <w:color w:val="000000"/>
          <w:sz w:val="22"/>
          <w:szCs w:val="22"/>
        </w:rPr>
        <w:t xml:space="preserve">. </w:t>
      </w:r>
    </w:p>
    <w:p w:rsidR="009E0559" w:rsidRPr="00B8524F" w:rsidRDefault="009E0559" w:rsidP="009E0559">
      <w:pPr>
        <w:pStyle w:val="Tekstpodstawowy"/>
        <w:widowControl w:val="0"/>
        <w:numPr>
          <w:ilvl w:val="0"/>
          <w:numId w:val="6"/>
        </w:numPr>
        <w:tabs>
          <w:tab w:val="left" w:pos="707"/>
        </w:tabs>
        <w:suppressAutoHyphens/>
        <w:spacing w:after="0"/>
        <w:ind w:left="283" w:hanging="283"/>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Podmiot przetwarzający ma ponadto obowiązek poinformować Administratora, na każde jego żądanie, w terminie </w:t>
      </w:r>
      <w:r w:rsidRPr="00B8524F">
        <w:rPr>
          <w:rFonts w:asciiTheme="minorHAnsi" w:hAnsiTheme="minorHAnsi" w:cstheme="minorHAnsi"/>
          <w:b/>
          <w:color w:val="000000"/>
          <w:sz w:val="22"/>
          <w:szCs w:val="22"/>
        </w:rPr>
        <w:t>5 dni roboczych</w:t>
      </w:r>
      <w:r w:rsidRPr="00B8524F">
        <w:rPr>
          <w:rFonts w:asciiTheme="minorHAnsi" w:hAnsiTheme="minorHAnsi" w:cstheme="minorHAnsi"/>
          <w:color w:val="000000"/>
          <w:sz w:val="22"/>
          <w:szCs w:val="22"/>
        </w:rPr>
        <w:t xml:space="preserve"> od otrzymania żądania o: </w:t>
      </w:r>
    </w:p>
    <w:p w:rsidR="009E0559" w:rsidRPr="00B8524F" w:rsidRDefault="009E0559" w:rsidP="009E0559">
      <w:pPr>
        <w:pStyle w:val="Tekstpodstawowy"/>
        <w:widowControl w:val="0"/>
        <w:numPr>
          <w:ilvl w:val="1"/>
          <w:numId w:val="8"/>
        </w:numPr>
        <w:tabs>
          <w:tab w:val="num" w:pos="1414"/>
        </w:tabs>
        <w:suppressAutoHyphens/>
        <w:spacing w:after="0"/>
        <w:ind w:left="709"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wszelkich kwestiach związanych z przetwarzaniem powierzonych danych osobowych, w</w:t>
      </w:r>
      <w:r w:rsidR="00D53B6A" w:rsidRPr="00B8524F">
        <w:rPr>
          <w:rFonts w:asciiTheme="minorHAnsi" w:hAnsiTheme="minorHAnsi" w:cstheme="minorHAnsi"/>
          <w:color w:val="000000"/>
          <w:sz w:val="22"/>
          <w:szCs w:val="22"/>
        </w:rPr>
        <w:t> </w:t>
      </w:r>
      <w:r w:rsidRPr="00B8524F">
        <w:rPr>
          <w:rFonts w:asciiTheme="minorHAnsi" w:hAnsiTheme="minorHAnsi" w:cstheme="minorHAnsi"/>
          <w:color w:val="000000"/>
          <w:sz w:val="22"/>
          <w:szCs w:val="22"/>
        </w:rPr>
        <w:t xml:space="preserve">szczególności o środkach technicznych i organizacyjnych zastosowanych przez Podmiot przetwarzający, w celu zabezpieczenia powierzonych danych osobowych; </w:t>
      </w:r>
    </w:p>
    <w:p w:rsidR="009E0559" w:rsidRPr="00B8524F" w:rsidRDefault="009E0559" w:rsidP="009E0559">
      <w:pPr>
        <w:pStyle w:val="Tekstpodstawowy"/>
        <w:widowControl w:val="0"/>
        <w:numPr>
          <w:ilvl w:val="1"/>
          <w:numId w:val="8"/>
        </w:numPr>
        <w:tabs>
          <w:tab w:val="num" w:pos="1414"/>
        </w:tabs>
        <w:suppressAutoHyphens/>
        <w:spacing w:after="0"/>
        <w:ind w:left="709"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o osobach upoważnionych przez Podmiot przetwarzający do przetwarzania powierzonych danych osobowych; </w:t>
      </w:r>
    </w:p>
    <w:p w:rsidR="009E0559" w:rsidRPr="00B8524F" w:rsidRDefault="009E0559" w:rsidP="009E0559">
      <w:pPr>
        <w:pStyle w:val="Tekstpodstawowy"/>
        <w:widowControl w:val="0"/>
        <w:numPr>
          <w:ilvl w:val="1"/>
          <w:numId w:val="8"/>
        </w:numPr>
        <w:tabs>
          <w:tab w:val="num" w:pos="1414"/>
        </w:tabs>
        <w:suppressAutoHyphens/>
        <w:spacing w:after="0"/>
        <w:ind w:left="709" w:hanging="425"/>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o wynikach kontroli organów nadzoru dotyczących przetwarzania danych osobowych, w</w:t>
      </w:r>
      <w:r w:rsidR="00D53B6A" w:rsidRPr="00B8524F">
        <w:rPr>
          <w:rFonts w:asciiTheme="minorHAnsi" w:hAnsiTheme="minorHAnsi" w:cstheme="minorHAnsi"/>
          <w:color w:val="000000"/>
          <w:sz w:val="22"/>
          <w:szCs w:val="22"/>
        </w:rPr>
        <w:t> </w:t>
      </w:r>
      <w:r w:rsidRPr="00B8524F">
        <w:rPr>
          <w:rFonts w:asciiTheme="minorHAnsi" w:hAnsiTheme="minorHAnsi" w:cstheme="minorHAnsi"/>
          <w:color w:val="000000"/>
          <w:sz w:val="22"/>
          <w:szCs w:val="22"/>
        </w:rPr>
        <w:t>zakresie, w jakim dotyczą one powierzonych danych osobowych.</w:t>
      </w:r>
    </w:p>
    <w:p w:rsidR="00541197" w:rsidRPr="00B8524F" w:rsidRDefault="009E0559" w:rsidP="00A368E2">
      <w:pPr>
        <w:pStyle w:val="Tekstpodstawowy"/>
        <w:widowControl w:val="0"/>
        <w:numPr>
          <w:ilvl w:val="0"/>
          <w:numId w:val="6"/>
        </w:numPr>
        <w:tabs>
          <w:tab w:val="num" w:pos="284"/>
        </w:tabs>
        <w:suppressAutoHyphens/>
        <w:spacing w:after="0"/>
        <w:ind w:left="284" w:hanging="284"/>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Podmiot przetwarzający zobowiązany jest udostępnić Administratorowi wszelkie informacje niezbędne do wykazania spełnienia obowiązków określonych w art. 28 Rozporządzenia oraz </w:t>
      </w:r>
      <w:r w:rsidR="00541197" w:rsidRPr="00B8524F">
        <w:rPr>
          <w:rFonts w:asciiTheme="minorHAnsi" w:hAnsiTheme="minorHAnsi" w:cstheme="minorHAnsi"/>
          <w:color w:val="000000"/>
          <w:sz w:val="22"/>
          <w:szCs w:val="22"/>
        </w:rPr>
        <w:t>u</w:t>
      </w:r>
      <w:r w:rsidRPr="00B8524F">
        <w:rPr>
          <w:rFonts w:asciiTheme="minorHAnsi" w:hAnsiTheme="minorHAnsi" w:cstheme="minorHAnsi"/>
          <w:color w:val="000000"/>
          <w:sz w:val="22"/>
          <w:szCs w:val="22"/>
        </w:rPr>
        <w:t>możliwić Administratorowi lub audytorowi upoważnionemu przez Administratora przeprowadzenia audytów, w tym inspekcji i przyczynia się do nich.</w:t>
      </w:r>
    </w:p>
    <w:p w:rsidR="00541197" w:rsidRPr="00B8524F" w:rsidRDefault="009E0559" w:rsidP="00A368E2">
      <w:pPr>
        <w:pStyle w:val="Tekstpodstawowy"/>
        <w:widowControl w:val="0"/>
        <w:numPr>
          <w:ilvl w:val="0"/>
          <w:numId w:val="6"/>
        </w:numPr>
        <w:tabs>
          <w:tab w:val="num" w:pos="426"/>
        </w:tabs>
        <w:suppressAutoHyphens/>
        <w:spacing w:after="0"/>
        <w:ind w:left="284" w:hanging="284"/>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Administrator zobowiązany jest współpracować z Podmiotem przetwarzającym, </w:t>
      </w:r>
      <w:r w:rsidRPr="00B8524F">
        <w:rPr>
          <w:rFonts w:asciiTheme="minorHAnsi" w:hAnsiTheme="minorHAnsi" w:cstheme="minorHAnsi"/>
          <w:color w:val="000000"/>
          <w:sz w:val="22"/>
          <w:szCs w:val="22"/>
        </w:rPr>
        <w:br/>
        <w:t>w szczególności niezwłocznie informować go o zmianie informacji, o których mowa w §2 niniejszej umowy</w:t>
      </w:r>
      <w:r w:rsidR="00EA3E14">
        <w:rPr>
          <w:rFonts w:asciiTheme="minorHAnsi" w:hAnsiTheme="minorHAnsi" w:cstheme="minorHAnsi"/>
          <w:color w:val="000000"/>
          <w:sz w:val="22"/>
          <w:szCs w:val="22"/>
        </w:rPr>
        <w:t xml:space="preserve"> </w:t>
      </w:r>
      <w:r w:rsidRPr="00B8524F">
        <w:rPr>
          <w:rFonts w:asciiTheme="minorHAnsi" w:hAnsiTheme="minorHAnsi" w:cstheme="minorHAnsi"/>
          <w:color w:val="000000"/>
          <w:sz w:val="22"/>
          <w:szCs w:val="22"/>
        </w:rPr>
        <w:t xml:space="preserve">udzielać wsparcia w zakresie przygotowywania stosownych rejestrów, o których mowa w Rozporządzeniu. </w:t>
      </w:r>
    </w:p>
    <w:p w:rsidR="00541197" w:rsidRPr="00B8524F" w:rsidRDefault="009E0559" w:rsidP="00A368E2">
      <w:pPr>
        <w:pStyle w:val="Tekstpodstawowy"/>
        <w:widowControl w:val="0"/>
        <w:numPr>
          <w:ilvl w:val="0"/>
          <w:numId w:val="6"/>
        </w:numPr>
        <w:tabs>
          <w:tab w:val="num" w:pos="284"/>
        </w:tabs>
        <w:suppressAutoHyphens/>
        <w:spacing w:after="0"/>
        <w:ind w:left="284" w:hanging="284"/>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Dla uniknięcia wątpliwości, oprócz obowiązków, o których mowa w niniejszym paragrafie, na Podmiocie przetwarzającym ciążą wszystkie obowiązki nałożone na niego przepisami Rozporządzenia oraz innymi przepisami prawa obowiązującego w Polsce. </w:t>
      </w:r>
    </w:p>
    <w:p w:rsidR="009E0559" w:rsidRPr="00B8524F" w:rsidRDefault="009E0559" w:rsidP="00A368E2">
      <w:pPr>
        <w:pStyle w:val="Tekstpodstawowy"/>
        <w:widowControl w:val="0"/>
        <w:numPr>
          <w:ilvl w:val="0"/>
          <w:numId w:val="6"/>
        </w:numPr>
        <w:tabs>
          <w:tab w:val="num" w:pos="284"/>
        </w:tabs>
        <w:suppressAutoHyphens/>
        <w:spacing w:after="0"/>
        <w:ind w:left="284" w:hanging="284"/>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Podmiot przetwarzający zobowiązany jest do udostępnienia Administratorowi wszelkich dokumentów niezbędnych do wykazania spełnienia obowiązków wynikających z przepisów prawa, a w szczególności Rozporządzenia. </w:t>
      </w:r>
    </w:p>
    <w:p w:rsidR="009E0559" w:rsidRPr="00B8524F" w:rsidRDefault="009E0559" w:rsidP="009E0559">
      <w:pPr>
        <w:pStyle w:val="Tekstpodstawowy"/>
        <w:spacing w:after="0"/>
        <w:jc w:val="both"/>
        <w:rPr>
          <w:rFonts w:asciiTheme="minorHAnsi" w:hAnsiTheme="minorHAnsi" w:cstheme="minorHAnsi"/>
          <w:sz w:val="22"/>
          <w:szCs w:val="22"/>
        </w:rPr>
      </w:pPr>
      <w:r w:rsidRPr="00B8524F">
        <w:rPr>
          <w:rFonts w:asciiTheme="minorHAnsi" w:hAnsiTheme="minorHAnsi" w:cstheme="minorHAnsi"/>
          <w:color w:val="000000"/>
          <w:sz w:val="22"/>
          <w:szCs w:val="22"/>
        </w:rPr>
        <w:t> </w:t>
      </w:r>
    </w:p>
    <w:p w:rsidR="009E0559" w:rsidRPr="00B8524F" w:rsidRDefault="009E0559" w:rsidP="009E0559">
      <w:pPr>
        <w:pStyle w:val="Tekstpodstawowy"/>
        <w:spacing w:after="0"/>
        <w:jc w:val="center"/>
        <w:rPr>
          <w:rFonts w:asciiTheme="minorHAnsi" w:hAnsiTheme="minorHAnsi" w:cstheme="minorHAnsi"/>
          <w:color w:val="000000"/>
          <w:sz w:val="22"/>
          <w:szCs w:val="22"/>
        </w:rPr>
      </w:pPr>
      <w:r w:rsidRPr="00B8524F">
        <w:rPr>
          <w:rFonts w:asciiTheme="minorHAnsi" w:hAnsiTheme="minorHAnsi" w:cstheme="minorHAnsi"/>
          <w:b/>
          <w:color w:val="000000"/>
          <w:sz w:val="22"/>
          <w:szCs w:val="22"/>
        </w:rPr>
        <w:t>§ 4 Prawo kontroli</w:t>
      </w:r>
      <w:r w:rsidRPr="00B8524F">
        <w:rPr>
          <w:rFonts w:asciiTheme="minorHAnsi" w:hAnsiTheme="minorHAnsi" w:cstheme="minorHAnsi"/>
          <w:color w:val="000000"/>
          <w:sz w:val="22"/>
          <w:szCs w:val="22"/>
        </w:rPr>
        <w:t> </w:t>
      </w:r>
    </w:p>
    <w:p w:rsidR="009E0559" w:rsidRPr="00B8524F" w:rsidRDefault="009E0559" w:rsidP="009E0559">
      <w:pPr>
        <w:pStyle w:val="Tekstpodstawowy"/>
        <w:widowControl w:val="0"/>
        <w:numPr>
          <w:ilvl w:val="0"/>
          <w:numId w:val="10"/>
        </w:numPr>
        <w:tabs>
          <w:tab w:val="left" w:pos="426"/>
        </w:tabs>
        <w:suppressAutoHyphens/>
        <w:spacing w:after="0"/>
        <w:ind w:left="426" w:hanging="426"/>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Administrator lub upoważniony przez niego audytor zewnętrzny ma prawo do przeprowadzenia kontroli przestrzegania przez Podmiot Przetwarzający zasad przetwarzania danych osobowych, o</w:t>
      </w:r>
      <w:r w:rsidR="00D53B6A" w:rsidRPr="00B8524F">
        <w:rPr>
          <w:rFonts w:asciiTheme="minorHAnsi" w:hAnsiTheme="minorHAnsi" w:cstheme="minorHAnsi"/>
          <w:color w:val="000000"/>
          <w:sz w:val="22"/>
          <w:szCs w:val="22"/>
        </w:rPr>
        <w:t> </w:t>
      </w:r>
      <w:r w:rsidRPr="00B8524F">
        <w:rPr>
          <w:rFonts w:asciiTheme="minorHAnsi" w:hAnsiTheme="minorHAnsi" w:cstheme="minorHAnsi"/>
          <w:color w:val="000000"/>
          <w:sz w:val="22"/>
          <w:szCs w:val="22"/>
        </w:rPr>
        <w:t>których mowa w niniejszej Umowie Powierzenia oraz w obowiązujących przepisach prawa, w</w:t>
      </w:r>
      <w:r w:rsidR="00D53B6A" w:rsidRPr="00B8524F">
        <w:rPr>
          <w:rFonts w:asciiTheme="minorHAnsi" w:hAnsiTheme="minorHAnsi" w:cstheme="minorHAnsi"/>
          <w:color w:val="000000"/>
          <w:sz w:val="22"/>
          <w:szCs w:val="22"/>
        </w:rPr>
        <w:t> </w:t>
      </w:r>
      <w:r w:rsidRPr="00B8524F">
        <w:rPr>
          <w:rFonts w:asciiTheme="minorHAnsi" w:hAnsiTheme="minorHAnsi" w:cstheme="minorHAnsi"/>
          <w:color w:val="000000"/>
          <w:sz w:val="22"/>
          <w:szCs w:val="22"/>
        </w:rPr>
        <w:t xml:space="preserve">szczególności poprzez żądanie udzielenia informacji dotyczących przetwarzania przez Podmiot Przetwarzający danych osobowych, stosowanych środków technicznych i organizacyjnych, aby przetwarzanie toczyło się zgodnie z prawem lub dokonywania kontroli w miejscach, w których są przetwarzane powierzone dane osobowe, po wcześniejszym uzgodnieniu terminu przez Strony na </w:t>
      </w:r>
      <w:r w:rsidR="003D2CAF">
        <w:rPr>
          <w:rFonts w:asciiTheme="minorHAnsi" w:hAnsiTheme="minorHAnsi" w:cstheme="minorHAnsi"/>
          <w:color w:val="000000"/>
          <w:sz w:val="22"/>
          <w:szCs w:val="22"/>
        </w:rPr>
        <w:t xml:space="preserve">48 godzin </w:t>
      </w:r>
      <w:r w:rsidRPr="00B8524F">
        <w:rPr>
          <w:rFonts w:asciiTheme="minorHAnsi" w:hAnsiTheme="minorHAnsi" w:cstheme="minorHAnsi"/>
          <w:color w:val="000000"/>
          <w:sz w:val="22"/>
          <w:szCs w:val="22"/>
        </w:rPr>
        <w:t xml:space="preserve">przed planowaną kontrolą. Podmiot Przetwarzający dokona niezbędnych czynności w celu umożliwienia wykonania tego uprawnienia przez Administratora. </w:t>
      </w:r>
    </w:p>
    <w:p w:rsidR="009E0559" w:rsidRPr="00B8524F" w:rsidRDefault="009E0559" w:rsidP="009E0559">
      <w:pPr>
        <w:pStyle w:val="Tekstpodstawowy"/>
        <w:widowControl w:val="0"/>
        <w:numPr>
          <w:ilvl w:val="0"/>
          <w:numId w:val="10"/>
        </w:numPr>
        <w:tabs>
          <w:tab w:val="left" w:pos="426"/>
        </w:tabs>
        <w:suppressAutoHyphens/>
        <w:spacing w:after="0"/>
        <w:ind w:left="426" w:hanging="426"/>
        <w:jc w:val="both"/>
        <w:rPr>
          <w:rFonts w:asciiTheme="minorHAnsi" w:hAnsiTheme="minorHAnsi" w:cstheme="minorHAnsi"/>
          <w:sz w:val="22"/>
          <w:szCs w:val="22"/>
        </w:rPr>
      </w:pPr>
      <w:r w:rsidRPr="00B8524F">
        <w:rPr>
          <w:rFonts w:asciiTheme="minorHAnsi" w:hAnsiTheme="minorHAnsi" w:cstheme="minorHAnsi"/>
          <w:color w:val="000000"/>
          <w:sz w:val="22"/>
          <w:szCs w:val="22"/>
        </w:rPr>
        <w:t>Przetwarzający jest zobowiązany do zastosowania się do zaleceń Administratora dotyczących zasad przetwarzania powierzonych Danych Osobowych oraz dotyczących poprawy zabezpieczenia danych osobowych, sporządzonych w wyniku kontroli przeprowadzonych przez upoważnionych pracowników Administratora lub audytora zewnętrznego upoważnionego przez Administratora, w terminie wskazanym przez Administratora nie dłuższym niż 7 dni.</w:t>
      </w:r>
    </w:p>
    <w:p w:rsidR="009E0559" w:rsidRPr="00B8524F" w:rsidRDefault="009E0559" w:rsidP="009E0559">
      <w:pPr>
        <w:pStyle w:val="Tekstpodstawowy"/>
        <w:spacing w:after="0"/>
        <w:rPr>
          <w:rFonts w:asciiTheme="minorHAnsi" w:hAnsiTheme="minorHAnsi" w:cstheme="minorHAnsi"/>
          <w:b/>
          <w:color w:val="000000"/>
          <w:sz w:val="22"/>
          <w:szCs w:val="22"/>
        </w:rPr>
      </w:pPr>
    </w:p>
    <w:p w:rsidR="009E0559" w:rsidRPr="00B8524F" w:rsidRDefault="009E0559" w:rsidP="009E0559">
      <w:pPr>
        <w:pStyle w:val="Tekstpodstawowy"/>
        <w:spacing w:after="0"/>
        <w:jc w:val="center"/>
        <w:rPr>
          <w:rFonts w:asciiTheme="minorHAnsi" w:hAnsiTheme="minorHAnsi" w:cstheme="minorHAnsi"/>
          <w:color w:val="000000"/>
          <w:sz w:val="22"/>
          <w:szCs w:val="22"/>
        </w:rPr>
      </w:pPr>
      <w:r w:rsidRPr="00B8524F">
        <w:rPr>
          <w:rFonts w:asciiTheme="minorHAnsi" w:hAnsiTheme="minorHAnsi" w:cstheme="minorHAnsi"/>
          <w:b/>
          <w:color w:val="000000"/>
          <w:sz w:val="22"/>
          <w:szCs w:val="22"/>
        </w:rPr>
        <w:t>§5 Dalsze powierzenia danych do przetwarzania</w:t>
      </w:r>
    </w:p>
    <w:p w:rsidR="009E0559" w:rsidRPr="00B8524F" w:rsidRDefault="009E0559" w:rsidP="009E0559">
      <w:pPr>
        <w:pStyle w:val="Tekstpodstawowy"/>
        <w:widowControl w:val="0"/>
        <w:numPr>
          <w:ilvl w:val="0"/>
          <w:numId w:val="11"/>
        </w:numPr>
        <w:tabs>
          <w:tab w:val="left" w:pos="426"/>
        </w:tabs>
        <w:suppressAutoHyphens/>
        <w:spacing w:after="0"/>
        <w:ind w:left="426" w:hanging="426"/>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Podmiot przetwarzający może powierzyć dane osobowe objęte niniejszą umową do dalszego przetwarzania Podwykonawcom jedynie w celu wykonania umowy po uzyskaniu uprzedniej pisemnej szczegółowej zgody Administratora.</w:t>
      </w:r>
    </w:p>
    <w:p w:rsidR="009E0559" w:rsidRPr="00B8524F" w:rsidRDefault="009E0559" w:rsidP="009E0559">
      <w:pPr>
        <w:pStyle w:val="Tekstpodstawowy"/>
        <w:widowControl w:val="0"/>
        <w:numPr>
          <w:ilvl w:val="0"/>
          <w:numId w:val="11"/>
        </w:numPr>
        <w:tabs>
          <w:tab w:val="left" w:pos="426"/>
        </w:tabs>
        <w:suppressAutoHyphens/>
        <w:spacing w:after="0"/>
        <w:ind w:left="426" w:hanging="426"/>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Przekazanie powierzonych danych do państwa trzeciego może nastąpić jedynie na pisemne polecenie Administratora, chyba że obowiązek taki nakłada na Podmiot przetwarzający prawo Unii Europejskiej lub prawo państwa członkowskiego, któremu podlega Podmiot przetwarzający. </w:t>
      </w:r>
      <w:r w:rsidRPr="00B8524F">
        <w:rPr>
          <w:rFonts w:asciiTheme="minorHAnsi" w:hAnsiTheme="minorHAnsi" w:cstheme="minorHAnsi"/>
          <w:color w:val="000000"/>
          <w:sz w:val="22"/>
          <w:szCs w:val="22"/>
        </w:rPr>
        <w:lastRenderedPageBreak/>
        <w:t>W takim przypadku przed rozpoczęciem przetwarzania Podmiot przetwarzający informuje Administratora o tym obowiązku prawnym, o ile prawo to nie zabrania udzielania takiej informacji z uwagi na ważny interes publiczny.</w:t>
      </w:r>
    </w:p>
    <w:p w:rsidR="009E0559" w:rsidRPr="00B8524F" w:rsidRDefault="009E0559" w:rsidP="009E0559">
      <w:pPr>
        <w:pStyle w:val="Tekstpodstawowy"/>
        <w:widowControl w:val="0"/>
        <w:numPr>
          <w:ilvl w:val="0"/>
          <w:numId w:val="11"/>
        </w:numPr>
        <w:tabs>
          <w:tab w:val="left" w:pos="426"/>
        </w:tabs>
        <w:suppressAutoHyphens/>
        <w:spacing w:after="0"/>
        <w:ind w:left="426" w:hanging="426"/>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Podwykonawca winien spełniać te same gwarancje i obowiązki jakie zostały nałożone na Podmiot przetwarzający w niniejszej </w:t>
      </w:r>
      <w:r w:rsidR="008D5109">
        <w:rPr>
          <w:rFonts w:asciiTheme="minorHAnsi" w:hAnsiTheme="minorHAnsi" w:cstheme="minorHAnsi"/>
          <w:color w:val="000000"/>
          <w:sz w:val="22"/>
          <w:szCs w:val="22"/>
        </w:rPr>
        <w:t>U</w:t>
      </w:r>
      <w:r w:rsidRPr="00B8524F">
        <w:rPr>
          <w:rFonts w:asciiTheme="minorHAnsi" w:hAnsiTheme="minorHAnsi" w:cstheme="minorHAnsi"/>
          <w:color w:val="000000"/>
          <w:sz w:val="22"/>
          <w:szCs w:val="22"/>
        </w:rPr>
        <w:t>mowie</w:t>
      </w:r>
      <w:r w:rsidR="008D5109">
        <w:rPr>
          <w:rFonts w:asciiTheme="minorHAnsi" w:hAnsiTheme="minorHAnsi" w:cstheme="minorHAnsi"/>
          <w:color w:val="000000"/>
          <w:sz w:val="22"/>
          <w:szCs w:val="22"/>
        </w:rPr>
        <w:t xml:space="preserve"> Powierzenia,</w:t>
      </w:r>
      <w:r w:rsidRPr="00B8524F">
        <w:rPr>
          <w:rFonts w:asciiTheme="minorHAnsi" w:hAnsiTheme="minorHAnsi" w:cstheme="minorHAnsi"/>
          <w:color w:val="000000"/>
          <w:sz w:val="22"/>
          <w:szCs w:val="22"/>
        </w:rPr>
        <w:t xml:space="preserve"> a umowa z takim podmiotem powinna być pod rygorem nieważności zawarta na piśmie.</w:t>
      </w:r>
    </w:p>
    <w:p w:rsidR="009E0559" w:rsidRPr="00B8524F" w:rsidRDefault="009E0559" w:rsidP="009E0559">
      <w:pPr>
        <w:pStyle w:val="Tekstpodstawowy"/>
        <w:widowControl w:val="0"/>
        <w:numPr>
          <w:ilvl w:val="0"/>
          <w:numId w:val="11"/>
        </w:numPr>
        <w:tabs>
          <w:tab w:val="left" w:pos="426"/>
        </w:tabs>
        <w:suppressAutoHyphens/>
        <w:spacing w:after="0"/>
        <w:ind w:left="426" w:hanging="426"/>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Podmiot przetwarzający zobowiązany jest do zapewnienia tożsamych uprawnień Administratorowi względem Podwykonawcy do tych wynikających z niniejszej </w:t>
      </w:r>
      <w:r w:rsidR="008D5109">
        <w:rPr>
          <w:rFonts w:asciiTheme="minorHAnsi" w:hAnsiTheme="minorHAnsi" w:cstheme="minorHAnsi"/>
          <w:color w:val="000000"/>
          <w:sz w:val="22"/>
          <w:szCs w:val="22"/>
        </w:rPr>
        <w:t>U</w:t>
      </w:r>
      <w:r w:rsidRPr="00B8524F">
        <w:rPr>
          <w:rFonts w:asciiTheme="minorHAnsi" w:hAnsiTheme="minorHAnsi" w:cstheme="minorHAnsi"/>
          <w:color w:val="000000"/>
          <w:sz w:val="22"/>
          <w:szCs w:val="22"/>
        </w:rPr>
        <w:t>mowy</w:t>
      </w:r>
      <w:r w:rsidR="008D5109">
        <w:rPr>
          <w:rFonts w:asciiTheme="minorHAnsi" w:hAnsiTheme="minorHAnsi" w:cstheme="minorHAnsi"/>
          <w:color w:val="000000"/>
          <w:sz w:val="22"/>
          <w:szCs w:val="22"/>
        </w:rPr>
        <w:t xml:space="preserve"> powierzenia</w:t>
      </w:r>
      <w:r w:rsidRPr="00B8524F">
        <w:rPr>
          <w:rFonts w:asciiTheme="minorHAnsi" w:hAnsiTheme="minorHAnsi" w:cstheme="minorHAnsi"/>
          <w:color w:val="000000"/>
          <w:sz w:val="22"/>
          <w:szCs w:val="22"/>
        </w:rPr>
        <w:t>.</w:t>
      </w:r>
    </w:p>
    <w:p w:rsidR="009E0559" w:rsidRPr="00B8524F" w:rsidRDefault="009E0559" w:rsidP="009E0559">
      <w:pPr>
        <w:pStyle w:val="Tekstpodstawowy"/>
        <w:widowControl w:val="0"/>
        <w:numPr>
          <w:ilvl w:val="0"/>
          <w:numId w:val="11"/>
        </w:numPr>
        <w:tabs>
          <w:tab w:val="left" w:pos="426"/>
        </w:tabs>
        <w:suppressAutoHyphens/>
        <w:spacing w:after="0"/>
        <w:ind w:left="426" w:hanging="426"/>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Podmiot przetwarzający ponosi pełną odpowiedzialność wobec Administratora za niewywiązanie się ze spoczywających na Podwykonawcy obowiązków ochrony danych.</w:t>
      </w:r>
    </w:p>
    <w:p w:rsidR="009E0559" w:rsidRPr="00B8524F" w:rsidRDefault="009E0559" w:rsidP="009E0559">
      <w:pPr>
        <w:pStyle w:val="Tekstpodstawowy"/>
        <w:widowControl w:val="0"/>
        <w:numPr>
          <w:ilvl w:val="0"/>
          <w:numId w:val="11"/>
        </w:numPr>
        <w:tabs>
          <w:tab w:val="left" w:pos="426"/>
        </w:tabs>
        <w:suppressAutoHyphens/>
        <w:spacing w:after="0"/>
        <w:ind w:left="426" w:hanging="426"/>
        <w:jc w:val="both"/>
        <w:rPr>
          <w:rFonts w:asciiTheme="minorHAnsi" w:hAnsiTheme="minorHAnsi" w:cstheme="minorHAnsi"/>
          <w:sz w:val="22"/>
          <w:szCs w:val="22"/>
        </w:rPr>
      </w:pPr>
      <w:r w:rsidRPr="00B8524F">
        <w:rPr>
          <w:rFonts w:asciiTheme="minorHAnsi" w:hAnsiTheme="minorHAnsi" w:cstheme="minorHAnsi"/>
          <w:color w:val="000000"/>
          <w:sz w:val="22"/>
          <w:szCs w:val="22"/>
        </w:rPr>
        <w:t>Podmiot przetwarzający zobowiązany jest dokonywać bieżącej kontroli nad sposobem przetwarzania danych osobowych przez podmiot, któremu te dane powierzył w celu dalszego przetwarzania, celem weryfikacji w szczególności wdrożenia odpowiednich systemów bezpieczeństwa przez ten podmiot, legalności i poprawności przetwarzania danych osobowych zgodnie z obowiązującymi przepisami</w:t>
      </w: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jc w:val="center"/>
        <w:rPr>
          <w:rFonts w:asciiTheme="minorHAnsi" w:hAnsiTheme="minorHAnsi" w:cstheme="minorHAnsi"/>
          <w:color w:val="000000"/>
          <w:sz w:val="22"/>
          <w:szCs w:val="22"/>
        </w:rPr>
      </w:pPr>
      <w:r w:rsidRPr="00B8524F">
        <w:rPr>
          <w:rFonts w:asciiTheme="minorHAnsi" w:hAnsiTheme="minorHAnsi" w:cstheme="minorHAnsi"/>
          <w:b/>
          <w:color w:val="000000"/>
          <w:sz w:val="22"/>
          <w:szCs w:val="22"/>
        </w:rPr>
        <w:t>§6 Odpowiedzialność Podmiotu przetwarzającego</w:t>
      </w:r>
    </w:p>
    <w:p w:rsidR="009E0559" w:rsidRPr="008D5109" w:rsidRDefault="009E0559" w:rsidP="009E0559">
      <w:pPr>
        <w:pStyle w:val="Tekstpodstawowy"/>
        <w:widowControl w:val="0"/>
        <w:numPr>
          <w:ilvl w:val="0"/>
          <w:numId w:val="12"/>
        </w:numPr>
        <w:tabs>
          <w:tab w:val="left" w:pos="426"/>
        </w:tabs>
        <w:suppressAutoHyphens/>
        <w:spacing w:after="0"/>
        <w:ind w:left="426" w:hanging="426"/>
        <w:jc w:val="both"/>
        <w:rPr>
          <w:rFonts w:asciiTheme="minorHAnsi" w:hAnsiTheme="minorHAnsi" w:cstheme="minorHAnsi"/>
          <w:color w:val="000000"/>
          <w:sz w:val="22"/>
          <w:szCs w:val="22"/>
        </w:rPr>
      </w:pPr>
      <w:r w:rsidRPr="008D5109">
        <w:rPr>
          <w:rFonts w:asciiTheme="minorHAnsi" w:hAnsiTheme="minorHAnsi" w:cstheme="minorHAnsi"/>
          <w:color w:val="000000"/>
          <w:sz w:val="22"/>
          <w:szCs w:val="22"/>
        </w:rPr>
        <w:t xml:space="preserve">Podmiot przetwarzający </w:t>
      </w:r>
      <w:r w:rsidR="008D5109" w:rsidRPr="008D5109">
        <w:rPr>
          <w:rFonts w:asciiTheme="minorHAnsi" w:hAnsiTheme="minorHAnsi" w:cstheme="minorHAnsi"/>
          <w:color w:val="000000"/>
          <w:sz w:val="22"/>
          <w:szCs w:val="22"/>
        </w:rPr>
        <w:t xml:space="preserve">ponosi odpowiedzialność zgodnie z art. 82 Rozporządzenia, w tym w szczególności </w:t>
      </w:r>
      <w:r w:rsidR="008D5109" w:rsidRPr="008D5109">
        <w:rPr>
          <w:rFonts w:asciiTheme="minorHAnsi" w:hAnsiTheme="minorHAnsi" w:cstheme="minorHAnsi"/>
          <w:sz w:val="22"/>
          <w:szCs w:val="22"/>
        </w:rPr>
        <w:t xml:space="preserve">gdy nie dopełnił obowiązków, które Rozporządzenie nakłada na podmioty przetwarzające oraz gdy działał poza zgodnymi z prawem instrukcjami administratora lub wbrew tym instrukcjom, np. </w:t>
      </w:r>
      <w:r w:rsidRPr="008D5109">
        <w:rPr>
          <w:rFonts w:asciiTheme="minorHAnsi" w:hAnsiTheme="minorHAnsi" w:cstheme="minorHAnsi"/>
          <w:color w:val="000000"/>
          <w:sz w:val="22"/>
          <w:szCs w:val="22"/>
        </w:rPr>
        <w:t>udostępni</w:t>
      </w:r>
      <w:r w:rsidR="008D5109" w:rsidRPr="008D5109">
        <w:rPr>
          <w:rFonts w:asciiTheme="minorHAnsi" w:hAnsiTheme="minorHAnsi" w:cstheme="minorHAnsi"/>
          <w:color w:val="000000"/>
          <w:sz w:val="22"/>
          <w:szCs w:val="22"/>
        </w:rPr>
        <w:t>ł</w:t>
      </w:r>
      <w:r w:rsidRPr="008D5109">
        <w:rPr>
          <w:rFonts w:asciiTheme="minorHAnsi" w:hAnsiTheme="minorHAnsi" w:cstheme="minorHAnsi"/>
          <w:color w:val="000000"/>
          <w:sz w:val="22"/>
          <w:szCs w:val="22"/>
        </w:rPr>
        <w:t xml:space="preserve"> lub wykorzysta</w:t>
      </w:r>
      <w:r w:rsidR="008D5109" w:rsidRPr="008D5109">
        <w:rPr>
          <w:rFonts w:asciiTheme="minorHAnsi" w:hAnsiTheme="minorHAnsi" w:cstheme="minorHAnsi"/>
          <w:color w:val="000000"/>
          <w:sz w:val="22"/>
          <w:szCs w:val="22"/>
        </w:rPr>
        <w:t>ł</w:t>
      </w:r>
      <w:r w:rsidRPr="008D5109">
        <w:rPr>
          <w:rFonts w:asciiTheme="minorHAnsi" w:hAnsiTheme="minorHAnsi" w:cstheme="minorHAnsi"/>
          <w:color w:val="000000"/>
          <w:sz w:val="22"/>
          <w:szCs w:val="22"/>
        </w:rPr>
        <w:t xml:space="preserve"> dan</w:t>
      </w:r>
      <w:r w:rsidR="008D5109" w:rsidRPr="008D5109">
        <w:rPr>
          <w:rFonts w:asciiTheme="minorHAnsi" w:hAnsiTheme="minorHAnsi" w:cstheme="minorHAnsi"/>
          <w:color w:val="000000"/>
          <w:sz w:val="22"/>
          <w:szCs w:val="22"/>
        </w:rPr>
        <w:t>e</w:t>
      </w:r>
      <w:r w:rsidRPr="008D5109">
        <w:rPr>
          <w:rFonts w:asciiTheme="minorHAnsi" w:hAnsiTheme="minorHAnsi" w:cstheme="minorHAnsi"/>
          <w:color w:val="000000"/>
          <w:sz w:val="22"/>
          <w:szCs w:val="22"/>
        </w:rPr>
        <w:t xml:space="preserve"> osobow</w:t>
      </w:r>
      <w:r w:rsidR="008D5109" w:rsidRPr="008D5109">
        <w:rPr>
          <w:rFonts w:asciiTheme="minorHAnsi" w:hAnsiTheme="minorHAnsi" w:cstheme="minorHAnsi"/>
          <w:color w:val="000000"/>
          <w:sz w:val="22"/>
          <w:szCs w:val="22"/>
        </w:rPr>
        <w:t>e</w:t>
      </w:r>
      <w:r w:rsidRPr="008D5109">
        <w:rPr>
          <w:rFonts w:asciiTheme="minorHAnsi" w:hAnsiTheme="minorHAnsi" w:cstheme="minorHAnsi"/>
          <w:color w:val="000000"/>
          <w:sz w:val="22"/>
          <w:szCs w:val="22"/>
        </w:rPr>
        <w:t xml:space="preserve"> niezgodnie z treścią </w:t>
      </w:r>
      <w:r w:rsidR="008D5109" w:rsidRPr="008D5109">
        <w:rPr>
          <w:rFonts w:asciiTheme="minorHAnsi" w:hAnsiTheme="minorHAnsi" w:cstheme="minorHAnsi"/>
          <w:color w:val="000000"/>
          <w:sz w:val="22"/>
          <w:szCs w:val="22"/>
        </w:rPr>
        <w:t>U</w:t>
      </w:r>
      <w:r w:rsidRPr="008D5109">
        <w:rPr>
          <w:rFonts w:asciiTheme="minorHAnsi" w:hAnsiTheme="minorHAnsi" w:cstheme="minorHAnsi"/>
          <w:color w:val="000000"/>
          <w:sz w:val="22"/>
          <w:szCs w:val="22"/>
        </w:rPr>
        <w:t>mowy</w:t>
      </w:r>
      <w:r w:rsidR="008D5109" w:rsidRPr="008D5109">
        <w:rPr>
          <w:rFonts w:asciiTheme="minorHAnsi" w:hAnsiTheme="minorHAnsi" w:cstheme="minorHAnsi"/>
          <w:color w:val="000000"/>
          <w:sz w:val="22"/>
          <w:szCs w:val="22"/>
        </w:rPr>
        <w:t xml:space="preserve"> powierzenia</w:t>
      </w:r>
      <w:r w:rsidRPr="008D5109">
        <w:rPr>
          <w:rFonts w:asciiTheme="minorHAnsi" w:hAnsiTheme="minorHAnsi" w:cstheme="minorHAnsi"/>
          <w:color w:val="000000"/>
          <w:sz w:val="22"/>
          <w:szCs w:val="22"/>
        </w:rPr>
        <w:t>, w szczególności udostępn</w:t>
      </w:r>
      <w:r w:rsidR="008D5109" w:rsidRPr="008D5109">
        <w:rPr>
          <w:rFonts w:asciiTheme="minorHAnsi" w:hAnsiTheme="minorHAnsi" w:cstheme="minorHAnsi"/>
          <w:color w:val="000000"/>
          <w:sz w:val="22"/>
          <w:szCs w:val="22"/>
        </w:rPr>
        <w:t>ił</w:t>
      </w:r>
      <w:r w:rsidRPr="008D5109">
        <w:rPr>
          <w:rFonts w:asciiTheme="minorHAnsi" w:hAnsiTheme="minorHAnsi" w:cstheme="minorHAnsi"/>
          <w:color w:val="000000"/>
          <w:sz w:val="22"/>
          <w:szCs w:val="22"/>
        </w:rPr>
        <w:t xml:space="preserve"> powierzon</w:t>
      </w:r>
      <w:r w:rsidR="008D5109" w:rsidRPr="008D5109">
        <w:rPr>
          <w:rFonts w:asciiTheme="minorHAnsi" w:hAnsiTheme="minorHAnsi" w:cstheme="minorHAnsi"/>
          <w:color w:val="000000"/>
          <w:sz w:val="22"/>
          <w:szCs w:val="22"/>
        </w:rPr>
        <w:t>e</w:t>
      </w:r>
      <w:r w:rsidRPr="008D5109">
        <w:rPr>
          <w:rFonts w:asciiTheme="minorHAnsi" w:hAnsiTheme="minorHAnsi" w:cstheme="minorHAnsi"/>
          <w:color w:val="000000"/>
          <w:sz w:val="22"/>
          <w:szCs w:val="22"/>
        </w:rPr>
        <w:t xml:space="preserve"> do przetwarzania dan</w:t>
      </w:r>
      <w:r w:rsidR="008D5109" w:rsidRPr="008D5109">
        <w:rPr>
          <w:rFonts w:asciiTheme="minorHAnsi" w:hAnsiTheme="minorHAnsi" w:cstheme="minorHAnsi"/>
          <w:color w:val="000000"/>
          <w:sz w:val="22"/>
          <w:szCs w:val="22"/>
        </w:rPr>
        <w:t>e</w:t>
      </w:r>
      <w:r w:rsidRPr="008D5109">
        <w:rPr>
          <w:rFonts w:asciiTheme="minorHAnsi" w:hAnsiTheme="minorHAnsi" w:cstheme="minorHAnsi"/>
          <w:color w:val="000000"/>
          <w:sz w:val="22"/>
          <w:szCs w:val="22"/>
        </w:rPr>
        <w:t xml:space="preserve"> osobow</w:t>
      </w:r>
      <w:r w:rsidR="008D5109" w:rsidRPr="008D5109">
        <w:rPr>
          <w:rFonts w:asciiTheme="minorHAnsi" w:hAnsiTheme="minorHAnsi" w:cstheme="minorHAnsi"/>
          <w:color w:val="000000"/>
          <w:sz w:val="22"/>
          <w:szCs w:val="22"/>
        </w:rPr>
        <w:t>e</w:t>
      </w:r>
      <w:r w:rsidRPr="008D5109">
        <w:rPr>
          <w:rFonts w:asciiTheme="minorHAnsi" w:hAnsiTheme="minorHAnsi" w:cstheme="minorHAnsi"/>
          <w:color w:val="000000"/>
          <w:sz w:val="22"/>
          <w:szCs w:val="22"/>
        </w:rPr>
        <w:t xml:space="preserve"> osobom nieupoważnionym.</w:t>
      </w:r>
    </w:p>
    <w:p w:rsidR="009E0559" w:rsidRPr="00B8524F" w:rsidRDefault="009E0559" w:rsidP="009E0559">
      <w:pPr>
        <w:pStyle w:val="Tekstpodstawowy"/>
        <w:widowControl w:val="0"/>
        <w:numPr>
          <w:ilvl w:val="0"/>
          <w:numId w:val="12"/>
        </w:numPr>
        <w:tabs>
          <w:tab w:val="left" w:pos="426"/>
        </w:tabs>
        <w:suppressAutoHyphens/>
        <w:spacing w:after="0"/>
        <w:ind w:left="426" w:hanging="426"/>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Podmiot przetwarzający zobowiązuje się do niezwłocznego poinformowania Administratora o</w:t>
      </w:r>
      <w:r w:rsidR="00D53B6A" w:rsidRPr="00B8524F">
        <w:rPr>
          <w:rFonts w:asciiTheme="minorHAnsi" w:hAnsiTheme="minorHAnsi" w:cstheme="minorHAnsi"/>
          <w:color w:val="000000"/>
          <w:sz w:val="22"/>
          <w:szCs w:val="22"/>
        </w:rPr>
        <w:t> </w:t>
      </w:r>
      <w:r w:rsidRPr="00B8524F">
        <w:rPr>
          <w:rFonts w:asciiTheme="minorHAnsi" w:hAnsiTheme="minorHAnsi" w:cstheme="minorHAnsi"/>
          <w:color w:val="000000"/>
          <w:sz w:val="22"/>
          <w:szCs w:val="22"/>
        </w:rPr>
        <w:t>jakimkolwiek postępowaniu, w szczególności administracyjnym lub sądowym, dotyczącym przetwarzania przez Podmiot przetwarzający danych osobowych określonych w umowie, o</w:t>
      </w:r>
      <w:r w:rsidR="00D53B6A" w:rsidRPr="00B8524F">
        <w:rPr>
          <w:rFonts w:asciiTheme="minorHAnsi" w:hAnsiTheme="minorHAnsi" w:cstheme="minorHAnsi"/>
          <w:color w:val="000000"/>
          <w:sz w:val="22"/>
          <w:szCs w:val="22"/>
        </w:rPr>
        <w:t> </w:t>
      </w:r>
      <w:r w:rsidRPr="00B8524F">
        <w:rPr>
          <w:rFonts w:asciiTheme="minorHAnsi" w:hAnsiTheme="minorHAnsi" w:cstheme="minorHAnsi"/>
          <w:color w:val="000000"/>
          <w:sz w:val="22"/>
          <w:szCs w:val="22"/>
        </w:rPr>
        <w:t xml:space="preserve">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organ nadzorczy. </w:t>
      </w:r>
    </w:p>
    <w:p w:rsidR="009E0559" w:rsidRPr="00B8524F" w:rsidRDefault="009E0559" w:rsidP="009E0559">
      <w:pPr>
        <w:pStyle w:val="Tekstpodstawowy"/>
        <w:widowControl w:val="0"/>
        <w:numPr>
          <w:ilvl w:val="0"/>
          <w:numId w:val="12"/>
        </w:numPr>
        <w:tabs>
          <w:tab w:val="left" w:pos="426"/>
        </w:tabs>
        <w:suppressAutoHyphens/>
        <w:spacing w:after="0"/>
        <w:ind w:left="426" w:hanging="426"/>
        <w:jc w:val="both"/>
        <w:rPr>
          <w:rFonts w:asciiTheme="minorHAnsi" w:hAnsiTheme="minorHAnsi" w:cstheme="minorHAnsi"/>
          <w:sz w:val="22"/>
          <w:szCs w:val="22"/>
        </w:rPr>
      </w:pPr>
      <w:r w:rsidRPr="00B8524F">
        <w:rPr>
          <w:rFonts w:asciiTheme="minorHAnsi" w:hAnsiTheme="minorHAnsi" w:cstheme="minorHAnsi"/>
          <w:color w:val="000000"/>
          <w:sz w:val="22"/>
          <w:szCs w:val="22"/>
        </w:rPr>
        <w:t xml:space="preserve">W przypadku naruszenia przepisów ustawy lub niniejszej Umowy </w:t>
      </w:r>
      <w:r w:rsidR="008D5109">
        <w:rPr>
          <w:rFonts w:asciiTheme="minorHAnsi" w:hAnsiTheme="minorHAnsi" w:cstheme="minorHAnsi"/>
          <w:color w:val="000000"/>
          <w:sz w:val="22"/>
          <w:szCs w:val="22"/>
        </w:rPr>
        <w:t xml:space="preserve">Powierzenia </w:t>
      </w:r>
      <w:r w:rsidRPr="00B8524F">
        <w:rPr>
          <w:rFonts w:asciiTheme="minorHAnsi" w:hAnsiTheme="minorHAnsi" w:cstheme="minorHAnsi"/>
          <w:color w:val="000000"/>
          <w:sz w:val="22"/>
          <w:szCs w:val="22"/>
        </w:rPr>
        <w:t xml:space="preserve">z przyczyn leżących po stronie Podmiotu przetwarzającego, w następstwie czego Administrator  zostanie zobowiązany do wypłaty odszkodowania lub zostanie ukarany karą grzywny, Podmiot przetwarzający zobowiązuje się pokryć poniesione z tego tytułu straty i koszty, w tym również koszty sądowe, koszty obsługi prawnej oraz koszty przygotowania odpowiedniego materiału dowodowego oraz zobowiązany jest w pełni współpracować z Administratorem w toczącym się postępowaniu. </w:t>
      </w:r>
    </w:p>
    <w:p w:rsidR="009E0559" w:rsidRPr="00B8524F" w:rsidRDefault="009E0559" w:rsidP="009E0559">
      <w:pPr>
        <w:pStyle w:val="Tekstpodstawowy"/>
        <w:spacing w:after="0"/>
        <w:jc w:val="center"/>
        <w:rPr>
          <w:rFonts w:asciiTheme="minorHAnsi" w:hAnsiTheme="minorHAnsi" w:cstheme="minorHAnsi"/>
          <w:b/>
          <w:color w:val="000000"/>
          <w:sz w:val="22"/>
          <w:szCs w:val="22"/>
        </w:rPr>
      </w:pPr>
    </w:p>
    <w:p w:rsidR="009E0559" w:rsidRPr="00B8524F" w:rsidRDefault="009E0559" w:rsidP="009E0559">
      <w:pPr>
        <w:pStyle w:val="Tekstpodstawowy"/>
        <w:spacing w:after="0"/>
        <w:jc w:val="center"/>
        <w:rPr>
          <w:rFonts w:asciiTheme="minorHAnsi" w:hAnsiTheme="minorHAnsi" w:cstheme="minorHAnsi"/>
          <w:color w:val="0000FF"/>
          <w:sz w:val="22"/>
          <w:szCs w:val="22"/>
        </w:rPr>
      </w:pPr>
      <w:r w:rsidRPr="00B8524F">
        <w:rPr>
          <w:rFonts w:asciiTheme="minorHAnsi" w:hAnsiTheme="minorHAnsi" w:cstheme="minorHAnsi"/>
          <w:b/>
          <w:color w:val="000000"/>
          <w:sz w:val="22"/>
          <w:szCs w:val="22"/>
        </w:rPr>
        <w:t>§7 Czas obowiązywania umowy</w:t>
      </w:r>
    </w:p>
    <w:p w:rsidR="009E0559" w:rsidRPr="00B8524F" w:rsidRDefault="009E0559" w:rsidP="009E0559">
      <w:pPr>
        <w:pStyle w:val="Tekstpodstawowy"/>
        <w:widowControl w:val="0"/>
        <w:numPr>
          <w:ilvl w:val="0"/>
          <w:numId w:val="13"/>
        </w:numPr>
        <w:tabs>
          <w:tab w:val="left" w:pos="426"/>
        </w:tabs>
        <w:suppressAutoHyphens/>
        <w:spacing w:after="0"/>
        <w:ind w:left="426" w:hanging="426"/>
        <w:jc w:val="both"/>
        <w:rPr>
          <w:rFonts w:asciiTheme="minorHAnsi" w:hAnsiTheme="minorHAnsi" w:cstheme="minorHAnsi"/>
          <w:sz w:val="22"/>
          <w:szCs w:val="22"/>
        </w:rPr>
      </w:pPr>
      <w:r w:rsidRPr="00B8524F">
        <w:rPr>
          <w:rFonts w:asciiTheme="minorHAnsi" w:hAnsiTheme="minorHAnsi" w:cstheme="minorHAnsi"/>
          <w:sz w:val="22"/>
          <w:szCs w:val="22"/>
        </w:rPr>
        <w:t xml:space="preserve">Niniejsza Umowa Powierzenia wchodzi w wchodzi w życie z dniem jej podpisania na czas obowiązywania Umowy </w:t>
      </w:r>
      <w:r w:rsidR="00DC3581">
        <w:rPr>
          <w:rFonts w:asciiTheme="minorHAnsi" w:hAnsiTheme="minorHAnsi" w:cstheme="minorHAnsi"/>
          <w:sz w:val="22"/>
          <w:szCs w:val="22"/>
        </w:rPr>
        <w:t>Podstawowej</w:t>
      </w:r>
      <w:r w:rsidRPr="00B8524F">
        <w:rPr>
          <w:rFonts w:asciiTheme="minorHAnsi" w:hAnsiTheme="minorHAnsi" w:cstheme="minorHAnsi"/>
          <w:sz w:val="22"/>
          <w:szCs w:val="22"/>
        </w:rPr>
        <w:t>.</w:t>
      </w:r>
    </w:p>
    <w:p w:rsidR="009E0559" w:rsidRPr="00B8524F" w:rsidRDefault="00DC3581" w:rsidP="009E0559">
      <w:pPr>
        <w:pStyle w:val="Tekstpodstawowy"/>
        <w:widowControl w:val="0"/>
        <w:numPr>
          <w:ilvl w:val="0"/>
          <w:numId w:val="13"/>
        </w:numPr>
        <w:tabs>
          <w:tab w:val="left" w:pos="426"/>
        </w:tabs>
        <w:suppressAutoHyphens/>
        <w:spacing w:after="0"/>
        <w:ind w:left="426" w:hanging="426"/>
        <w:jc w:val="both"/>
        <w:rPr>
          <w:rFonts w:asciiTheme="minorHAnsi" w:hAnsiTheme="minorHAnsi" w:cstheme="minorHAnsi"/>
          <w:sz w:val="22"/>
          <w:szCs w:val="22"/>
        </w:rPr>
      </w:pPr>
      <w:r>
        <w:rPr>
          <w:rFonts w:asciiTheme="minorHAnsi" w:hAnsiTheme="minorHAnsi" w:cstheme="minorHAnsi"/>
          <w:color w:val="000000"/>
          <w:sz w:val="22"/>
          <w:szCs w:val="22"/>
        </w:rPr>
        <w:t xml:space="preserve">W zakresie, w jakim wynikać to może z Umowy Podstawowej, </w:t>
      </w:r>
      <w:r w:rsidR="009E0559" w:rsidRPr="00B8524F">
        <w:rPr>
          <w:rFonts w:asciiTheme="minorHAnsi" w:hAnsiTheme="minorHAnsi" w:cstheme="minorHAnsi"/>
          <w:sz w:val="22"/>
          <w:szCs w:val="22"/>
        </w:rPr>
        <w:t xml:space="preserve">Podmiot przetwarzający po zakończeniu Umowy </w:t>
      </w:r>
      <w:r>
        <w:rPr>
          <w:rFonts w:asciiTheme="minorHAnsi" w:hAnsiTheme="minorHAnsi" w:cstheme="minorHAnsi"/>
          <w:sz w:val="22"/>
          <w:szCs w:val="22"/>
        </w:rPr>
        <w:t xml:space="preserve">Podstawowej </w:t>
      </w:r>
      <w:r w:rsidR="009E0559" w:rsidRPr="00B8524F">
        <w:rPr>
          <w:rFonts w:asciiTheme="minorHAnsi" w:hAnsiTheme="minorHAnsi" w:cstheme="minorHAnsi"/>
          <w:sz w:val="22"/>
          <w:szCs w:val="22"/>
        </w:rPr>
        <w:t>lub zakończeniu świadczenia usług , usuwa wszelkie dane osobowe oraz usuwa wszelkie ich istniejące kopie, chyba, że prawo Unii Europejskiej lub prawo państwa członkowskiego nakazują przechowywanie danych osobowych.</w:t>
      </w:r>
    </w:p>
    <w:p w:rsidR="009E0559" w:rsidRPr="00B8524F" w:rsidRDefault="00DC3581" w:rsidP="009E0559">
      <w:pPr>
        <w:pStyle w:val="Tekstpodstawowy"/>
        <w:widowControl w:val="0"/>
        <w:numPr>
          <w:ilvl w:val="0"/>
          <w:numId w:val="13"/>
        </w:numPr>
        <w:tabs>
          <w:tab w:val="left" w:pos="426"/>
        </w:tabs>
        <w:suppressAutoHyphens/>
        <w:spacing w:after="0"/>
        <w:ind w:left="426" w:hanging="426"/>
        <w:jc w:val="both"/>
        <w:rPr>
          <w:rFonts w:asciiTheme="minorHAnsi" w:hAnsiTheme="minorHAnsi" w:cstheme="minorHAnsi"/>
          <w:color w:val="000000"/>
          <w:sz w:val="22"/>
          <w:szCs w:val="22"/>
        </w:rPr>
      </w:pPr>
      <w:r>
        <w:rPr>
          <w:rFonts w:asciiTheme="minorHAnsi" w:hAnsiTheme="minorHAnsi" w:cstheme="minorHAnsi"/>
          <w:color w:val="000000"/>
          <w:sz w:val="22"/>
          <w:szCs w:val="22"/>
        </w:rPr>
        <w:t>O ile wszelkie dane osobowe nie zostaną usunięte w związku z realizacją obowiązków wynikających z Umowy Podstawowej i na wynikających z niej zasadach, u</w:t>
      </w:r>
      <w:r w:rsidR="009E0559" w:rsidRPr="00B8524F">
        <w:rPr>
          <w:rFonts w:asciiTheme="minorHAnsi" w:hAnsiTheme="minorHAnsi" w:cstheme="minorHAnsi"/>
          <w:color w:val="000000"/>
          <w:sz w:val="22"/>
          <w:szCs w:val="22"/>
        </w:rPr>
        <w:t xml:space="preserve">sunięcie bądź zwrot danych </w:t>
      </w:r>
      <w:r w:rsidR="009E0559" w:rsidRPr="00B8524F">
        <w:rPr>
          <w:rFonts w:asciiTheme="minorHAnsi" w:hAnsiTheme="minorHAnsi" w:cstheme="minorHAnsi"/>
          <w:i/>
          <w:color w:val="000000"/>
          <w:sz w:val="22"/>
          <w:szCs w:val="22"/>
        </w:rPr>
        <w:t xml:space="preserve">zostanie </w:t>
      </w:r>
      <w:r w:rsidR="009E0559" w:rsidRPr="00B8524F">
        <w:rPr>
          <w:rFonts w:asciiTheme="minorHAnsi" w:hAnsiTheme="minorHAnsi" w:cstheme="minorHAnsi"/>
          <w:color w:val="000000"/>
          <w:sz w:val="22"/>
          <w:szCs w:val="22"/>
        </w:rPr>
        <w:t xml:space="preserve">potwierdzone stosownym </w:t>
      </w:r>
      <w:r w:rsidR="009E0559" w:rsidRPr="00B8524F">
        <w:rPr>
          <w:rFonts w:asciiTheme="minorHAnsi" w:hAnsiTheme="minorHAnsi" w:cstheme="minorHAnsi"/>
          <w:b/>
          <w:color w:val="000000"/>
          <w:sz w:val="22"/>
          <w:szCs w:val="22"/>
        </w:rPr>
        <w:t>protokołem</w:t>
      </w:r>
      <w:r w:rsidR="009E0559" w:rsidRPr="00B8524F">
        <w:rPr>
          <w:rFonts w:asciiTheme="minorHAnsi" w:hAnsiTheme="minorHAnsi" w:cstheme="minorHAnsi"/>
          <w:color w:val="000000"/>
          <w:sz w:val="22"/>
          <w:szCs w:val="22"/>
        </w:rPr>
        <w:t xml:space="preserve">, podpisanym przez obie Strony.  Administratorowi przysługuje prawo uczestniczenia w czynności usuwania danych, o czym zostanie poinformowany z </w:t>
      </w:r>
      <w:r w:rsidR="009E0559" w:rsidRPr="00B8524F">
        <w:rPr>
          <w:rFonts w:asciiTheme="minorHAnsi" w:hAnsiTheme="minorHAnsi" w:cstheme="minorHAnsi"/>
          <w:b/>
          <w:color w:val="000000"/>
          <w:sz w:val="22"/>
          <w:szCs w:val="22"/>
        </w:rPr>
        <w:t>7 dniowym</w:t>
      </w:r>
      <w:r w:rsidR="009E0559" w:rsidRPr="00B8524F">
        <w:rPr>
          <w:rFonts w:asciiTheme="minorHAnsi" w:hAnsiTheme="minorHAnsi" w:cstheme="minorHAnsi"/>
          <w:color w:val="000000"/>
          <w:sz w:val="22"/>
          <w:szCs w:val="22"/>
        </w:rPr>
        <w:t xml:space="preserve"> wyprzedzeniem.</w:t>
      </w:r>
    </w:p>
    <w:p w:rsidR="009E0559" w:rsidRPr="00B8524F" w:rsidRDefault="009E0559" w:rsidP="009E0559">
      <w:pPr>
        <w:pStyle w:val="Tekstpodstawowy"/>
        <w:spacing w:after="0"/>
        <w:ind w:left="720"/>
        <w:rPr>
          <w:rFonts w:asciiTheme="minorHAnsi" w:hAnsiTheme="minorHAnsi" w:cstheme="minorHAnsi"/>
          <w:sz w:val="22"/>
          <w:szCs w:val="22"/>
        </w:rPr>
      </w:pPr>
    </w:p>
    <w:p w:rsidR="009E0559" w:rsidRPr="00B8524F" w:rsidRDefault="009E0559" w:rsidP="009E0559">
      <w:pPr>
        <w:pStyle w:val="Tekstpodstawowy"/>
        <w:spacing w:after="0"/>
        <w:jc w:val="center"/>
        <w:rPr>
          <w:rFonts w:asciiTheme="minorHAnsi" w:hAnsiTheme="minorHAnsi" w:cstheme="minorHAnsi"/>
          <w:color w:val="000000"/>
          <w:sz w:val="22"/>
          <w:szCs w:val="22"/>
        </w:rPr>
      </w:pPr>
      <w:r w:rsidRPr="00B8524F">
        <w:rPr>
          <w:rFonts w:asciiTheme="minorHAnsi" w:hAnsiTheme="minorHAnsi" w:cstheme="minorHAnsi"/>
          <w:b/>
          <w:color w:val="000000"/>
          <w:sz w:val="22"/>
          <w:szCs w:val="22"/>
        </w:rPr>
        <w:t>§8 Zasada zachowania poufności</w:t>
      </w:r>
    </w:p>
    <w:p w:rsidR="009E0559" w:rsidRPr="00B8524F" w:rsidRDefault="009E0559" w:rsidP="009E0559">
      <w:pPr>
        <w:pStyle w:val="Tekstpodstawowy"/>
        <w:widowControl w:val="0"/>
        <w:numPr>
          <w:ilvl w:val="0"/>
          <w:numId w:val="15"/>
        </w:numPr>
        <w:suppressAutoHyphens/>
        <w:spacing w:after="0"/>
        <w:ind w:left="283" w:hanging="283"/>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Podmiot przetwarzający zobowiązuje się do zachowania w tajemnicy wszelkich informacji, danych, materiałów, dokumentów i danych osobowych otrzymanych od Administratora </w:t>
      </w:r>
      <w:r w:rsidRPr="00B8524F">
        <w:rPr>
          <w:rFonts w:asciiTheme="minorHAnsi" w:hAnsiTheme="minorHAnsi" w:cstheme="minorHAnsi"/>
          <w:color w:val="000000"/>
          <w:sz w:val="22"/>
          <w:szCs w:val="22"/>
        </w:rPr>
        <w:br/>
        <w:t>i od współpracujących z nim osób oraz danych osobowych uzyskanych w jakikolwiek inny sposób, zamierzony, czy przypadkowy w formie ustnej, pisemnej lub elektronicznej (zwanych w dalszej części „danymi poufnymi”).</w:t>
      </w:r>
    </w:p>
    <w:p w:rsidR="009E0559" w:rsidRPr="00B8524F" w:rsidRDefault="009E0559" w:rsidP="009E0559">
      <w:pPr>
        <w:pStyle w:val="Tekstpodstawowy"/>
        <w:widowControl w:val="0"/>
        <w:numPr>
          <w:ilvl w:val="0"/>
          <w:numId w:val="15"/>
        </w:numPr>
        <w:suppressAutoHyphens/>
        <w:spacing w:after="0"/>
        <w:ind w:left="283" w:hanging="283"/>
        <w:jc w:val="both"/>
        <w:rPr>
          <w:rFonts w:asciiTheme="minorHAnsi" w:hAnsiTheme="minorHAnsi" w:cstheme="minorHAnsi"/>
          <w:sz w:val="22"/>
          <w:szCs w:val="22"/>
        </w:rPr>
      </w:pPr>
      <w:r w:rsidRPr="00B8524F">
        <w:rPr>
          <w:rFonts w:asciiTheme="minorHAnsi" w:hAnsiTheme="minorHAnsi" w:cstheme="minorHAnsi"/>
          <w:color w:val="000000"/>
          <w:sz w:val="22"/>
          <w:szCs w:val="22"/>
        </w:rPr>
        <w:t xml:space="preserve">Podmiot przetwarzający oświadcza, że w związku z zobowiązaniem do zachowania </w:t>
      </w:r>
      <w:r w:rsidRPr="00B8524F">
        <w:rPr>
          <w:rFonts w:asciiTheme="minorHAnsi" w:hAnsiTheme="minorHAnsi" w:cstheme="minorHAnsi"/>
          <w:color w:val="000000"/>
          <w:sz w:val="22"/>
          <w:szCs w:val="22"/>
        </w:rPr>
        <w:br/>
        <w:t xml:space="preserve">w tajemnicy danych poufnych nie będą one wykorzystywane, ujawniane ani udostępniane bez pisemnej zgody Administratora w innym celu niż wykonanie umowy, chyba, że konieczność ujawnienia posiadanych informacji wynika z obowiązujących przepisów prawa lub umowy lub na żądanie uprawnionej instytucji </w:t>
      </w: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jc w:val="center"/>
        <w:rPr>
          <w:rFonts w:asciiTheme="minorHAnsi" w:hAnsiTheme="minorHAnsi" w:cstheme="minorHAnsi"/>
          <w:color w:val="000000"/>
          <w:sz w:val="22"/>
          <w:szCs w:val="22"/>
        </w:rPr>
      </w:pPr>
      <w:r w:rsidRPr="00B8524F">
        <w:rPr>
          <w:rFonts w:asciiTheme="minorHAnsi" w:hAnsiTheme="minorHAnsi" w:cstheme="minorHAnsi"/>
          <w:b/>
          <w:color w:val="000000"/>
          <w:sz w:val="22"/>
          <w:szCs w:val="22"/>
        </w:rPr>
        <w:t>§9 Postanowienia końcowe</w:t>
      </w:r>
    </w:p>
    <w:p w:rsidR="009E0559" w:rsidRPr="00B8524F" w:rsidRDefault="009E0559" w:rsidP="009E0559">
      <w:pPr>
        <w:pStyle w:val="Tekstpodstawowy"/>
        <w:widowControl w:val="0"/>
        <w:numPr>
          <w:ilvl w:val="0"/>
          <w:numId w:val="16"/>
        </w:numPr>
        <w:tabs>
          <w:tab w:val="left" w:pos="707"/>
        </w:tabs>
        <w:suppressAutoHyphens/>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Niniejsza Umowa Powierzenia została sporządzona w dwóch jednobrzmiących egzemplarzach dla każdej ze stron.</w:t>
      </w:r>
    </w:p>
    <w:p w:rsidR="009E0559" w:rsidRPr="00B8524F" w:rsidRDefault="009E0559" w:rsidP="009E0559">
      <w:pPr>
        <w:pStyle w:val="Tekstpodstawowy"/>
        <w:widowControl w:val="0"/>
        <w:numPr>
          <w:ilvl w:val="0"/>
          <w:numId w:val="16"/>
        </w:numPr>
        <w:tabs>
          <w:tab w:val="left" w:pos="707"/>
        </w:tabs>
        <w:suppressAutoHyphens/>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W sprawach nieuregulowanych niniejszą umową zastosowanie będą miały przepisy  prawa powszechnie obowiązującego, w szczególności kodeksu cywilnego oraz Rozporządzenia.</w:t>
      </w:r>
    </w:p>
    <w:p w:rsidR="009E0559" w:rsidRPr="00B8524F" w:rsidRDefault="009E0559" w:rsidP="009E0559">
      <w:pPr>
        <w:pStyle w:val="Tekstpodstawowy"/>
        <w:widowControl w:val="0"/>
        <w:numPr>
          <w:ilvl w:val="0"/>
          <w:numId w:val="16"/>
        </w:numPr>
        <w:tabs>
          <w:tab w:val="left" w:pos="707"/>
        </w:tabs>
        <w:suppressAutoHyphens/>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Sądem właściwym dla rozpatrzenia sporów wynikających z interpretacji lub realizacji postanowień niniejszej umowy będzie sąd właściwy Administratora.</w:t>
      </w:r>
    </w:p>
    <w:p w:rsidR="009E0559" w:rsidRPr="00B8524F" w:rsidRDefault="009E0559" w:rsidP="009E0559">
      <w:pPr>
        <w:pStyle w:val="Tekstpodstawowy"/>
        <w:widowControl w:val="0"/>
        <w:numPr>
          <w:ilvl w:val="0"/>
          <w:numId w:val="16"/>
        </w:numPr>
        <w:tabs>
          <w:tab w:val="left" w:pos="707"/>
        </w:tabs>
        <w:suppressAutoHyphens/>
        <w:spacing w:after="0"/>
        <w:jc w:val="both"/>
        <w:rPr>
          <w:rFonts w:asciiTheme="minorHAnsi" w:hAnsiTheme="minorHAnsi" w:cstheme="minorHAnsi"/>
          <w:color w:val="000000"/>
          <w:sz w:val="22"/>
          <w:szCs w:val="22"/>
        </w:rPr>
      </w:pPr>
      <w:r w:rsidRPr="00B8524F">
        <w:rPr>
          <w:rFonts w:asciiTheme="minorHAnsi" w:hAnsiTheme="minorHAnsi" w:cstheme="minorHAnsi"/>
          <w:color w:val="000000"/>
          <w:sz w:val="22"/>
          <w:szCs w:val="22"/>
        </w:rPr>
        <w:t>Wszelkie zmiany niniejszej umowy wymagają formy pisemnej pod rygorem nieważności.</w:t>
      </w: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rPr>
          <w:rFonts w:asciiTheme="minorHAnsi" w:hAnsiTheme="minorHAnsi" w:cstheme="minorHAnsi"/>
          <w:sz w:val="22"/>
          <w:szCs w:val="22"/>
        </w:rPr>
      </w:pPr>
    </w:p>
    <w:p w:rsidR="009E0559" w:rsidRPr="00B8524F" w:rsidRDefault="009E0559" w:rsidP="009E0559">
      <w:pPr>
        <w:pStyle w:val="Tekstpodstawowy"/>
        <w:spacing w:after="0"/>
        <w:rPr>
          <w:rFonts w:asciiTheme="minorHAnsi" w:hAnsiTheme="minorHAnsi" w:cstheme="minorHAnsi"/>
          <w:color w:val="000000"/>
          <w:sz w:val="22"/>
          <w:szCs w:val="22"/>
        </w:rPr>
      </w:pPr>
      <w:r w:rsidRPr="00B8524F">
        <w:rPr>
          <w:rFonts w:asciiTheme="minorHAnsi" w:hAnsiTheme="minorHAnsi" w:cstheme="minorHAnsi"/>
          <w:color w:val="000000"/>
          <w:sz w:val="22"/>
          <w:szCs w:val="22"/>
        </w:rPr>
        <w:t xml:space="preserve">  </w:t>
      </w:r>
      <w:r w:rsidRPr="00B8524F">
        <w:rPr>
          <w:rFonts w:asciiTheme="minorHAnsi" w:hAnsiTheme="minorHAnsi" w:cstheme="minorHAnsi"/>
          <w:color w:val="000000"/>
          <w:sz w:val="22"/>
          <w:szCs w:val="22"/>
        </w:rPr>
        <w:tab/>
        <w:t xml:space="preserve">     …………………………………….                                             </w:t>
      </w:r>
      <w:r w:rsidRPr="00B8524F">
        <w:rPr>
          <w:rFonts w:asciiTheme="minorHAnsi" w:hAnsiTheme="minorHAnsi" w:cstheme="minorHAnsi"/>
          <w:color w:val="000000"/>
          <w:sz w:val="22"/>
          <w:szCs w:val="22"/>
        </w:rPr>
        <w:tab/>
        <w:t xml:space="preserve">                  .………………………………</w:t>
      </w:r>
    </w:p>
    <w:p w:rsidR="009E0559" w:rsidRPr="00B8524F" w:rsidRDefault="009E0559" w:rsidP="009E0559">
      <w:pPr>
        <w:pStyle w:val="Tekstpodstawowy"/>
        <w:spacing w:after="0"/>
        <w:rPr>
          <w:rFonts w:asciiTheme="minorHAnsi" w:hAnsiTheme="minorHAnsi" w:cstheme="minorHAnsi"/>
          <w:b/>
          <w:sz w:val="22"/>
          <w:szCs w:val="22"/>
        </w:rPr>
      </w:pPr>
      <w:r w:rsidRPr="00B8524F">
        <w:rPr>
          <w:rFonts w:asciiTheme="minorHAnsi" w:hAnsiTheme="minorHAnsi" w:cstheme="minorHAnsi"/>
          <w:color w:val="000000"/>
          <w:sz w:val="22"/>
          <w:szCs w:val="22"/>
        </w:rPr>
        <w:t xml:space="preserve">         </w:t>
      </w:r>
      <w:r w:rsidRPr="00B8524F">
        <w:rPr>
          <w:rFonts w:asciiTheme="minorHAnsi" w:hAnsiTheme="minorHAnsi" w:cstheme="minorHAnsi"/>
          <w:color w:val="000000"/>
          <w:sz w:val="22"/>
          <w:szCs w:val="22"/>
        </w:rPr>
        <w:tab/>
        <w:t xml:space="preserve">       </w:t>
      </w:r>
      <w:r w:rsidRPr="00B8524F">
        <w:rPr>
          <w:rFonts w:asciiTheme="minorHAnsi" w:hAnsiTheme="minorHAnsi" w:cstheme="minorHAnsi"/>
          <w:b/>
          <w:color w:val="000000"/>
          <w:sz w:val="22"/>
          <w:szCs w:val="22"/>
        </w:rPr>
        <w:t>(Administrator)                                                                     (Podmiot przetwarzający)</w:t>
      </w:r>
    </w:p>
    <w:p w:rsidR="0048488C" w:rsidRPr="00B8524F" w:rsidRDefault="0048488C">
      <w:pPr>
        <w:rPr>
          <w:rFonts w:asciiTheme="minorHAnsi" w:hAnsiTheme="minorHAnsi" w:cstheme="minorHAnsi"/>
        </w:rPr>
      </w:pPr>
    </w:p>
    <w:sectPr w:rsidR="0048488C" w:rsidRPr="00B8524F" w:rsidSect="0048488C">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199E57" w15:done="0"/>
  <w15:commentEx w15:paraId="5C5C9003" w15:done="0"/>
  <w15:commentEx w15:paraId="7A61D947" w15:done="0"/>
  <w15:commentEx w15:paraId="323992A6" w15:done="0"/>
  <w15:commentEx w15:paraId="19E10F61" w15:done="0"/>
  <w15:commentEx w15:paraId="737E3417" w15:done="0"/>
  <w15:commentEx w15:paraId="6CD79898" w15:done="0"/>
  <w15:commentEx w15:paraId="44E1E026" w15:done="0"/>
  <w15:commentEx w15:paraId="3E06C087" w15:done="0"/>
  <w15:commentEx w15:paraId="346D0BBF" w15:done="0"/>
  <w15:commentEx w15:paraId="42B1606F" w15:done="0"/>
  <w15:commentEx w15:paraId="50C0F201" w15:done="0"/>
  <w15:commentEx w15:paraId="79A1FE4F" w15:done="0"/>
  <w15:commentEx w15:paraId="73D87C56" w15:done="0"/>
  <w15:commentEx w15:paraId="1061EF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199E57" w16cid:durableId="210FAE35"/>
  <w16cid:commentId w16cid:paraId="5C5C9003" w16cid:durableId="210FAEA3"/>
  <w16cid:commentId w16cid:paraId="7A61D947" w16cid:durableId="210FAF07"/>
  <w16cid:commentId w16cid:paraId="323992A6" w16cid:durableId="211118A1"/>
  <w16cid:commentId w16cid:paraId="19E10F61" w16cid:durableId="21111AFC"/>
  <w16cid:commentId w16cid:paraId="737E3417" w16cid:durableId="21111A2D"/>
  <w16cid:commentId w16cid:paraId="6CD79898" w16cid:durableId="210FD71F"/>
  <w16cid:commentId w16cid:paraId="44E1E026" w16cid:durableId="210FD599"/>
  <w16cid:commentId w16cid:paraId="3E06C087" w16cid:durableId="210FDEC1"/>
  <w16cid:commentId w16cid:paraId="346D0BBF" w16cid:durableId="210FDBB9"/>
  <w16cid:commentId w16cid:paraId="42B1606F" w16cid:durableId="210FDA34"/>
  <w16cid:commentId w16cid:paraId="50C0F201" w16cid:durableId="210FDBF8"/>
  <w16cid:commentId w16cid:paraId="79A1FE4F" w16cid:durableId="210FDDCC"/>
  <w16cid:commentId w16cid:paraId="73D87C56" w16cid:durableId="210FDD4D"/>
  <w16cid:commentId w16cid:paraId="1061EFDB" w16cid:durableId="210FDE14"/>
</w16cid:commentsId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1">
    <w:nsid w:val="00000002"/>
    <w:multiLevelType w:val="multilevel"/>
    <w:tmpl w:val="7DCEB590"/>
    <w:name w:val="WW8Num2"/>
    <w:lvl w:ilvl="0">
      <w:start w:val="1"/>
      <w:numFmt w:val="decimal"/>
      <w:lvlText w:val="%1."/>
      <w:lvlJc w:val="left"/>
      <w:pPr>
        <w:tabs>
          <w:tab w:val="num" w:pos="360"/>
        </w:tabs>
        <w:ind w:left="360" w:hanging="360"/>
      </w:pPr>
    </w:lvl>
    <w:lvl w:ilvl="1">
      <w:start w:val="1"/>
      <w:numFmt w:val="decimal"/>
      <w:lvlText w:val="%2)"/>
      <w:lvlJc w:val="left"/>
      <w:pPr>
        <w:tabs>
          <w:tab w:val="num" w:pos="786"/>
        </w:tabs>
        <w:ind w:left="786" w:hanging="360"/>
      </w:pPr>
      <w:rPr>
        <w:rFonts w:ascii="Calibri" w:eastAsia="Times New Roman" w:hAnsi="Calibri" w:cs="Times New Roman" w:hint="default"/>
        <w:b w:val="0"/>
      </w:rPr>
    </w:lvl>
    <w:lvl w:ilvl="2">
      <w:start w:val="1"/>
      <w:numFmt w:val="lowerRoman"/>
      <w:lvlText w:val="%3)"/>
      <w:lvlJc w:val="left"/>
      <w:pPr>
        <w:tabs>
          <w:tab w:val="num" w:pos="1222"/>
        </w:tabs>
        <w:ind w:left="1222" w:hanging="360"/>
      </w:pPr>
    </w:lvl>
    <w:lvl w:ilvl="3">
      <w:start w:val="1"/>
      <w:numFmt w:val="decimal"/>
      <w:lvlText w:val="(%4)"/>
      <w:lvlJc w:val="left"/>
      <w:pPr>
        <w:tabs>
          <w:tab w:val="num" w:pos="1582"/>
        </w:tabs>
        <w:ind w:left="1582" w:hanging="360"/>
      </w:pPr>
    </w:lvl>
    <w:lvl w:ilvl="4">
      <w:start w:val="1"/>
      <w:numFmt w:val="lowerLetter"/>
      <w:lvlText w:val="(%5)"/>
      <w:lvlJc w:val="left"/>
      <w:pPr>
        <w:tabs>
          <w:tab w:val="num" w:pos="1942"/>
        </w:tabs>
        <w:ind w:left="1942" w:hanging="360"/>
      </w:pPr>
    </w:lvl>
    <w:lvl w:ilvl="5">
      <w:start w:val="1"/>
      <w:numFmt w:val="lowerRoman"/>
      <w:lvlText w:val="(%6)"/>
      <w:lvlJc w:val="left"/>
      <w:pPr>
        <w:tabs>
          <w:tab w:val="num" w:pos="2302"/>
        </w:tabs>
        <w:ind w:left="2302" w:hanging="360"/>
      </w:pPr>
    </w:lvl>
    <w:lvl w:ilvl="6">
      <w:start w:val="1"/>
      <w:numFmt w:val="decimal"/>
      <w:lvlText w:val="%7."/>
      <w:lvlJc w:val="left"/>
      <w:pPr>
        <w:tabs>
          <w:tab w:val="num" w:pos="2662"/>
        </w:tabs>
        <w:ind w:left="2662" w:hanging="360"/>
      </w:pPr>
    </w:lvl>
    <w:lvl w:ilvl="7">
      <w:start w:val="1"/>
      <w:numFmt w:val="lowerLetter"/>
      <w:lvlText w:val="%8."/>
      <w:lvlJc w:val="left"/>
      <w:pPr>
        <w:tabs>
          <w:tab w:val="num" w:pos="3022"/>
        </w:tabs>
        <w:ind w:left="3022" w:hanging="360"/>
      </w:pPr>
    </w:lvl>
    <w:lvl w:ilvl="8">
      <w:start w:val="1"/>
      <w:numFmt w:val="lowerRoman"/>
      <w:lvlText w:val="%9."/>
      <w:lvlJc w:val="left"/>
      <w:pPr>
        <w:tabs>
          <w:tab w:val="num" w:pos="3382"/>
        </w:tabs>
        <w:ind w:left="3382" w:hanging="360"/>
      </w:pPr>
    </w:lvl>
  </w:abstractNum>
  <w:abstractNum w:abstractNumId="2">
    <w:nsid w:val="00000003"/>
    <w:multiLevelType w:val="multilevel"/>
    <w:tmpl w:val="D3EEE320"/>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alibri" w:eastAsia="Times New Roman" w:hAnsi="Calibri"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0000007"/>
    <w:multiLevelType w:val="multilevel"/>
    <w:tmpl w:val="F1C2633E"/>
    <w:name w:val="WW8Num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502"/>
        </w:tabs>
        <w:ind w:left="502" w:hanging="360"/>
      </w:pPr>
      <w:rPr>
        <w:rFonts w:ascii="Calibri" w:hAnsi="Calibri" w:hint="default"/>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8"/>
    <w:multiLevelType w:val="multilevel"/>
    <w:tmpl w:val="A5C4DC6A"/>
    <w:name w:val="WW8Num9"/>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506"/>
        </w:tabs>
        <w:ind w:left="1506" w:hanging="360"/>
      </w:pPr>
    </w:lvl>
    <w:lvl w:ilvl="2">
      <w:start w:val="1"/>
      <w:numFmt w:val="lowerRoman"/>
      <w:lvlText w:val="%3."/>
      <w:lvlJc w:val="lef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5">
    <w:nsid w:val="00000009"/>
    <w:multiLevelType w:val="multilevel"/>
    <w:tmpl w:val="0000000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C"/>
    <w:multiLevelType w:val="multilevel"/>
    <w:tmpl w:val="0000000C"/>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F"/>
    <w:multiLevelType w:val="multilevel"/>
    <w:tmpl w:val="0000000F"/>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8">
    <w:nsid w:val="02E94BA8"/>
    <w:multiLevelType w:val="multilevel"/>
    <w:tmpl w:val="48FA0938"/>
    <w:lvl w:ilvl="0">
      <w:start w:val="1"/>
      <w:numFmt w:val="decimal"/>
      <w:lvlText w:val="%1)"/>
      <w:lvlJc w:val="left"/>
      <w:pPr>
        <w:tabs>
          <w:tab w:val="num" w:pos="710"/>
        </w:tabs>
        <w:ind w:left="710" w:hanging="284"/>
      </w:pPr>
      <w:rPr>
        <w:rFonts w:ascii="Calibri" w:eastAsia="Times New Roman" w:hAnsi="Calibri" w:cs="Times New Roman" w:hint="default"/>
        <w:sz w:val="22"/>
        <w:szCs w:val="22"/>
      </w:rPr>
    </w:lvl>
    <w:lvl w:ilvl="1">
      <w:start w:val="1"/>
      <w:numFmt w:val="decimal"/>
      <w:lvlText w:val="%2)"/>
      <w:lvlJc w:val="left"/>
      <w:pPr>
        <w:tabs>
          <w:tab w:val="num" w:pos="1851"/>
        </w:tabs>
        <w:ind w:left="1851" w:hanging="360"/>
      </w:pPr>
    </w:lvl>
    <w:lvl w:ilvl="2">
      <w:start w:val="1"/>
      <w:numFmt w:val="lowerRoman"/>
      <w:lvlText w:val="%3."/>
      <w:lvlJc w:val="left"/>
      <w:pPr>
        <w:tabs>
          <w:tab w:val="num" w:pos="2571"/>
        </w:tabs>
        <w:ind w:left="2571" w:hanging="180"/>
      </w:pPr>
    </w:lvl>
    <w:lvl w:ilvl="3">
      <w:start w:val="1"/>
      <w:numFmt w:val="decimal"/>
      <w:lvlText w:val="%4."/>
      <w:lvlJc w:val="left"/>
      <w:pPr>
        <w:tabs>
          <w:tab w:val="num" w:pos="3291"/>
        </w:tabs>
        <w:ind w:left="3291" w:hanging="360"/>
      </w:pPr>
    </w:lvl>
    <w:lvl w:ilvl="4">
      <w:start w:val="1"/>
      <w:numFmt w:val="lowerLetter"/>
      <w:lvlText w:val="%5."/>
      <w:lvlJc w:val="left"/>
      <w:pPr>
        <w:tabs>
          <w:tab w:val="num" w:pos="4011"/>
        </w:tabs>
        <w:ind w:left="4011" w:hanging="360"/>
      </w:pPr>
    </w:lvl>
    <w:lvl w:ilvl="5">
      <w:start w:val="1"/>
      <w:numFmt w:val="lowerRoman"/>
      <w:lvlText w:val="%6."/>
      <w:lvlJc w:val="left"/>
      <w:pPr>
        <w:tabs>
          <w:tab w:val="num" w:pos="4731"/>
        </w:tabs>
        <w:ind w:left="4731" w:hanging="180"/>
      </w:pPr>
    </w:lvl>
    <w:lvl w:ilvl="6">
      <w:start w:val="1"/>
      <w:numFmt w:val="decimal"/>
      <w:lvlText w:val="%7."/>
      <w:lvlJc w:val="left"/>
      <w:pPr>
        <w:tabs>
          <w:tab w:val="num" w:pos="5451"/>
        </w:tabs>
        <w:ind w:left="5451" w:hanging="360"/>
      </w:pPr>
    </w:lvl>
    <w:lvl w:ilvl="7">
      <w:start w:val="1"/>
      <w:numFmt w:val="lowerLetter"/>
      <w:lvlText w:val="%8."/>
      <w:lvlJc w:val="left"/>
      <w:pPr>
        <w:tabs>
          <w:tab w:val="num" w:pos="6171"/>
        </w:tabs>
        <w:ind w:left="6171" w:hanging="360"/>
      </w:pPr>
    </w:lvl>
    <w:lvl w:ilvl="8">
      <w:start w:val="1"/>
      <w:numFmt w:val="lowerRoman"/>
      <w:lvlText w:val="%9."/>
      <w:lvlJc w:val="left"/>
      <w:pPr>
        <w:tabs>
          <w:tab w:val="num" w:pos="6891"/>
        </w:tabs>
        <w:ind w:left="6891" w:hanging="180"/>
      </w:pPr>
    </w:lvl>
  </w:abstractNum>
  <w:abstractNum w:abstractNumId="9">
    <w:nsid w:val="074F253F"/>
    <w:multiLevelType w:val="multilevel"/>
    <w:tmpl w:val="1A00F48E"/>
    <w:lvl w:ilvl="0">
      <w:start w:val="1"/>
      <w:numFmt w:val="decimal"/>
      <w:lvlText w:val="%1)"/>
      <w:lvlJc w:val="left"/>
      <w:pPr>
        <w:tabs>
          <w:tab w:val="num" w:pos="707"/>
        </w:tabs>
        <w:ind w:left="707" w:hanging="283"/>
      </w:pPr>
      <w:rPr>
        <w:rFonts w:ascii="Times New Roman" w:hAnsi="Times New Roman" w:cs="Times New Roman" w:hint="default"/>
        <w:b w:val="0"/>
        <w:i w:val="0"/>
      </w:r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0">
    <w:nsid w:val="248715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95E3F8D"/>
    <w:multiLevelType w:val="hybridMultilevel"/>
    <w:tmpl w:val="846C9CDA"/>
    <w:lvl w:ilvl="0" w:tplc="3B9E64C0">
      <w:start w:val="1"/>
      <w:numFmt w:val="decimal"/>
      <w:lvlText w:val="%1)"/>
      <w:lvlJc w:val="left"/>
      <w:pPr>
        <w:ind w:left="1080" w:hanging="360"/>
      </w:pPr>
      <w:rPr>
        <w:rFonts w:ascii="Times New Roman" w:hAnsi="Times New Roman" w:cs="Times New Roman" w:hint="default"/>
        <w:b w:val="0"/>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379A5CD1"/>
    <w:multiLevelType w:val="multilevel"/>
    <w:tmpl w:val="C5D27DD8"/>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1080"/>
        </w:tabs>
        <w:ind w:left="1080" w:hanging="360"/>
      </w:pPr>
      <w:rPr>
        <w:color w:val="auto"/>
      </w:rPr>
    </w:lvl>
    <w:lvl w:ilvl="2">
      <w:start w:val="1"/>
      <w:numFmt w:val="lowerRoman"/>
      <w:lvlText w:val="%3."/>
      <w:lvlJc w:val="left"/>
      <w:pPr>
        <w:tabs>
          <w:tab w:val="num" w:pos="-360"/>
        </w:tabs>
        <w:ind w:left="3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1080"/>
        </w:tabs>
        <w:ind w:left="1080" w:hanging="360"/>
      </w:pPr>
    </w:lvl>
    <w:lvl w:ilvl="5">
      <w:start w:val="1"/>
      <w:numFmt w:val="lowerRoman"/>
      <w:lvlText w:val="%6."/>
      <w:lvlJc w:val="left"/>
      <w:pPr>
        <w:tabs>
          <w:tab w:val="num" w:pos="1800"/>
        </w:tabs>
        <w:ind w:left="1800" w:hanging="180"/>
      </w:pPr>
    </w:lvl>
    <w:lvl w:ilvl="6">
      <w:start w:val="1"/>
      <w:numFmt w:val="decimal"/>
      <w:lvlText w:val="%7."/>
      <w:lvlJc w:val="left"/>
      <w:pPr>
        <w:tabs>
          <w:tab w:val="num" w:pos="2520"/>
        </w:tabs>
        <w:ind w:left="252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960"/>
        </w:tabs>
        <w:ind w:left="3960" w:hanging="180"/>
      </w:pPr>
    </w:lvl>
  </w:abstractNum>
  <w:abstractNum w:abstractNumId="13">
    <w:nsid w:val="40D60813"/>
    <w:multiLevelType w:val="multilevel"/>
    <w:tmpl w:val="CF1C20B8"/>
    <w:lvl w:ilvl="0">
      <w:start w:val="1"/>
      <w:numFmt w:val="decimal"/>
      <w:lvlText w:val="%1."/>
      <w:lvlJc w:val="left"/>
      <w:pPr>
        <w:tabs>
          <w:tab w:val="num" w:pos="283"/>
        </w:tabs>
        <w:ind w:left="283" w:hanging="283"/>
      </w:pPr>
    </w:lvl>
    <w:lvl w:ilvl="1">
      <w:start w:val="1"/>
      <w:numFmt w:val="decimal"/>
      <w:lvlText w:val="%2)"/>
      <w:lvlJc w:val="left"/>
      <w:pPr>
        <w:tabs>
          <w:tab w:val="num" w:pos="990"/>
        </w:tabs>
        <w:ind w:left="990" w:hanging="283"/>
      </w:pPr>
      <w:rPr>
        <w:rFonts w:ascii="Times New Roman" w:hAnsi="Times New Roman" w:cs="Times New Roman" w:hint="default"/>
        <w:b w:val="0"/>
        <w:i w:val="0"/>
      </w:rPr>
    </w:lvl>
    <w:lvl w:ilvl="2">
      <w:start w:val="1"/>
      <w:numFmt w:val="decimal"/>
      <w:lvlText w:val="%3."/>
      <w:lvlJc w:val="left"/>
      <w:pPr>
        <w:tabs>
          <w:tab w:val="num" w:pos="1697"/>
        </w:tabs>
        <w:ind w:left="1697" w:hanging="283"/>
      </w:pPr>
    </w:lvl>
    <w:lvl w:ilvl="3">
      <w:start w:val="1"/>
      <w:numFmt w:val="decimal"/>
      <w:lvlText w:val="%4."/>
      <w:lvlJc w:val="left"/>
      <w:pPr>
        <w:tabs>
          <w:tab w:val="num" w:pos="2404"/>
        </w:tabs>
        <w:ind w:left="2404" w:hanging="283"/>
      </w:pPr>
    </w:lvl>
    <w:lvl w:ilvl="4">
      <w:start w:val="1"/>
      <w:numFmt w:val="decimal"/>
      <w:lvlText w:val="%5."/>
      <w:lvlJc w:val="left"/>
      <w:pPr>
        <w:tabs>
          <w:tab w:val="num" w:pos="3111"/>
        </w:tabs>
        <w:ind w:left="3111" w:hanging="283"/>
      </w:pPr>
    </w:lvl>
    <w:lvl w:ilvl="5">
      <w:start w:val="1"/>
      <w:numFmt w:val="decimal"/>
      <w:lvlText w:val="%6."/>
      <w:lvlJc w:val="left"/>
      <w:pPr>
        <w:tabs>
          <w:tab w:val="num" w:pos="3818"/>
        </w:tabs>
        <w:ind w:left="3818" w:hanging="283"/>
      </w:pPr>
    </w:lvl>
    <w:lvl w:ilvl="6">
      <w:start w:val="1"/>
      <w:numFmt w:val="decimal"/>
      <w:lvlText w:val="%7."/>
      <w:lvlJc w:val="left"/>
      <w:pPr>
        <w:tabs>
          <w:tab w:val="num" w:pos="4525"/>
        </w:tabs>
        <w:ind w:left="4525" w:hanging="283"/>
      </w:pPr>
    </w:lvl>
    <w:lvl w:ilvl="7">
      <w:start w:val="1"/>
      <w:numFmt w:val="decimal"/>
      <w:lvlText w:val="%8."/>
      <w:lvlJc w:val="left"/>
      <w:pPr>
        <w:tabs>
          <w:tab w:val="num" w:pos="5232"/>
        </w:tabs>
        <w:ind w:left="5232" w:hanging="283"/>
      </w:pPr>
    </w:lvl>
    <w:lvl w:ilvl="8">
      <w:start w:val="1"/>
      <w:numFmt w:val="decimal"/>
      <w:lvlText w:val="%9."/>
      <w:lvlJc w:val="left"/>
      <w:pPr>
        <w:tabs>
          <w:tab w:val="num" w:pos="5939"/>
        </w:tabs>
        <w:ind w:left="5939" w:hanging="283"/>
      </w:pPr>
    </w:lvl>
  </w:abstractNum>
  <w:abstractNum w:abstractNumId="14">
    <w:nsid w:val="6CBB0670"/>
    <w:multiLevelType w:val="multilevel"/>
    <w:tmpl w:val="448865DA"/>
    <w:lvl w:ilvl="0">
      <w:start w:val="1"/>
      <w:numFmt w:val="decimal"/>
      <w:lvlText w:val="%1."/>
      <w:lvlJc w:val="left"/>
      <w:pPr>
        <w:tabs>
          <w:tab w:val="num" w:pos="568"/>
        </w:tabs>
        <w:ind w:left="568" w:hanging="284"/>
      </w:pPr>
      <w:rPr>
        <w:rFonts w:ascii="Calibri" w:hAnsi="Calibri" w:hint="default"/>
        <w:sz w:val="22"/>
        <w:szCs w:val="22"/>
      </w:rPr>
    </w:lvl>
    <w:lvl w:ilvl="1">
      <w:start w:val="1"/>
      <w:numFmt w:val="decimal"/>
      <w:lvlText w:val="%2)"/>
      <w:lvlJc w:val="left"/>
      <w:pPr>
        <w:tabs>
          <w:tab w:val="num" w:pos="1709"/>
        </w:tabs>
        <w:ind w:left="1709" w:hanging="360"/>
      </w:pPr>
    </w:lvl>
    <w:lvl w:ilvl="2">
      <w:start w:val="1"/>
      <w:numFmt w:val="lowerRoman"/>
      <w:lvlText w:val="%3."/>
      <w:lvlJc w:val="left"/>
      <w:pPr>
        <w:tabs>
          <w:tab w:val="num" w:pos="2429"/>
        </w:tabs>
        <w:ind w:left="2429" w:hanging="180"/>
      </w:pPr>
    </w:lvl>
    <w:lvl w:ilvl="3">
      <w:start w:val="1"/>
      <w:numFmt w:val="decimal"/>
      <w:lvlText w:val="%4."/>
      <w:lvlJc w:val="left"/>
      <w:pPr>
        <w:tabs>
          <w:tab w:val="num" w:pos="3149"/>
        </w:tabs>
        <w:ind w:left="3149" w:hanging="360"/>
      </w:pPr>
    </w:lvl>
    <w:lvl w:ilvl="4">
      <w:start w:val="1"/>
      <w:numFmt w:val="lowerLetter"/>
      <w:lvlText w:val="%5."/>
      <w:lvlJc w:val="left"/>
      <w:pPr>
        <w:tabs>
          <w:tab w:val="num" w:pos="3869"/>
        </w:tabs>
        <w:ind w:left="3869" w:hanging="360"/>
      </w:pPr>
    </w:lvl>
    <w:lvl w:ilvl="5">
      <w:start w:val="1"/>
      <w:numFmt w:val="lowerRoman"/>
      <w:lvlText w:val="%6."/>
      <w:lvlJc w:val="left"/>
      <w:pPr>
        <w:tabs>
          <w:tab w:val="num" w:pos="4589"/>
        </w:tabs>
        <w:ind w:left="4589" w:hanging="180"/>
      </w:pPr>
    </w:lvl>
    <w:lvl w:ilvl="6">
      <w:start w:val="1"/>
      <w:numFmt w:val="decimal"/>
      <w:lvlText w:val="%7."/>
      <w:lvlJc w:val="left"/>
      <w:pPr>
        <w:tabs>
          <w:tab w:val="num" w:pos="5309"/>
        </w:tabs>
        <w:ind w:left="5309" w:hanging="360"/>
      </w:pPr>
    </w:lvl>
    <w:lvl w:ilvl="7">
      <w:start w:val="1"/>
      <w:numFmt w:val="lowerLetter"/>
      <w:lvlText w:val="%8."/>
      <w:lvlJc w:val="left"/>
      <w:pPr>
        <w:tabs>
          <w:tab w:val="num" w:pos="6029"/>
        </w:tabs>
        <w:ind w:left="6029" w:hanging="360"/>
      </w:pPr>
    </w:lvl>
    <w:lvl w:ilvl="8">
      <w:start w:val="1"/>
      <w:numFmt w:val="lowerRoman"/>
      <w:lvlText w:val="%9."/>
      <w:lvlJc w:val="left"/>
      <w:pPr>
        <w:tabs>
          <w:tab w:val="num" w:pos="6749"/>
        </w:tabs>
        <w:ind w:left="6749" w:hanging="180"/>
      </w:pPr>
    </w:lvl>
  </w:abstractNum>
  <w:abstractNum w:abstractNumId="15">
    <w:nsid w:val="743D0B00"/>
    <w:multiLevelType w:val="multilevel"/>
    <w:tmpl w:val="079AD94A"/>
    <w:name w:val="WW8Num72"/>
    <w:lvl w:ilvl="0">
      <w:start w:val="1"/>
      <w:numFmt w:val="decimal"/>
      <w:lvlText w:val="%1."/>
      <w:lvlJc w:val="left"/>
      <w:pPr>
        <w:tabs>
          <w:tab w:val="num" w:pos="928"/>
        </w:tabs>
        <w:ind w:left="928" w:hanging="360"/>
      </w:pPr>
      <w:rPr>
        <w:rFonts w:hint="default"/>
      </w:rPr>
    </w:lvl>
    <w:lvl w:ilvl="1">
      <w:start w:val="1"/>
      <w:numFmt w:val="lowerLetter"/>
      <w:lvlText w:val="%2."/>
      <w:lvlJc w:val="left"/>
      <w:pPr>
        <w:tabs>
          <w:tab w:val="num" w:pos="1696"/>
        </w:tabs>
        <w:ind w:left="1696" w:hanging="360"/>
      </w:pPr>
    </w:lvl>
    <w:lvl w:ilvl="2">
      <w:start w:val="1"/>
      <w:numFmt w:val="lowerRoman"/>
      <w:lvlText w:val="%3."/>
      <w:lvlJc w:val="left"/>
      <w:pPr>
        <w:tabs>
          <w:tab w:val="num" w:pos="2416"/>
        </w:tabs>
        <w:ind w:left="2416" w:hanging="180"/>
      </w:pPr>
    </w:lvl>
    <w:lvl w:ilvl="3">
      <w:start w:val="1"/>
      <w:numFmt w:val="decimal"/>
      <w:lvlText w:val="%4."/>
      <w:lvlJc w:val="left"/>
      <w:pPr>
        <w:tabs>
          <w:tab w:val="num" w:pos="3136"/>
        </w:tabs>
        <w:ind w:left="3136" w:hanging="360"/>
      </w:pPr>
    </w:lvl>
    <w:lvl w:ilvl="4">
      <w:start w:val="1"/>
      <w:numFmt w:val="lowerLetter"/>
      <w:lvlText w:val="%5."/>
      <w:lvlJc w:val="left"/>
      <w:pPr>
        <w:tabs>
          <w:tab w:val="num" w:pos="3856"/>
        </w:tabs>
        <w:ind w:left="3856" w:hanging="360"/>
      </w:pPr>
    </w:lvl>
    <w:lvl w:ilvl="5">
      <w:start w:val="1"/>
      <w:numFmt w:val="lowerRoman"/>
      <w:lvlText w:val="%6."/>
      <w:lvlJc w:val="left"/>
      <w:pPr>
        <w:tabs>
          <w:tab w:val="num" w:pos="4576"/>
        </w:tabs>
        <w:ind w:left="4576" w:hanging="180"/>
      </w:pPr>
    </w:lvl>
    <w:lvl w:ilvl="6">
      <w:start w:val="1"/>
      <w:numFmt w:val="decimal"/>
      <w:lvlText w:val="%7."/>
      <w:lvlJc w:val="left"/>
      <w:pPr>
        <w:tabs>
          <w:tab w:val="num" w:pos="5296"/>
        </w:tabs>
        <w:ind w:left="5296" w:hanging="360"/>
      </w:pPr>
    </w:lvl>
    <w:lvl w:ilvl="7">
      <w:start w:val="1"/>
      <w:numFmt w:val="lowerLetter"/>
      <w:lvlText w:val="%8."/>
      <w:lvlJc w:val="left"/>
      <w:pPr>
        <w:tabs>
          <w:tab w:val="num" w:pos="6016"/>
        </w:tabs>
        <w:ind w:left="6016" w:hanging="360"/>
      </w:pPr>
    </w:lvl>
    <w:lvl w:ilvl="8">
      <w:start w:val="1"/>
      <w:numFmt w:val="lowerRoman"/>
      <w:lvlText w:val="%9."/>
      <w:lvlJc w:val="left"/>
      <w:pPr>
        <w:tabs>
          <w:tab w:val="num" w:pos="6736"/>
        </w:tabs>
        <w:ind w:left="6736" w:hanging="180"/>
      </w:pPr>
    </w:lvl>
  </w:abstractNum>
  <w:abstractNum w:abstractNumId="16">
    <w:nsid w:val="758E2B23"/>
    <w:multiLevelType w:val="hybridMultilevel"/>
    <w:tmpl w:val="10EC79F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78DB445A"/>
    <w:multiLevelType w:val="hybridMultilevel"/>
    <w:tmpl w:val="3B08104C"/>
    <w:lvl w:ilvl="0" w:tplc="55589248">
      <w:start w:val="4"/>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1"/>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ZP">
    <w15:presenceInfo w15:providerId="None" w15:userId="DZ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compat/>
  <w:rsids>
    <w:rsidRoot w:val="009E0559"/>
    <w:rsid w:val="00011EC2"/>
    <w:rsid w:val="000B58B8"/>
    <w:rsid w:val="000C0A96"/>
    <w:rsid w:val="00150D7E"/>
    <w:rsid w:val="00190338"/>
    <w:rsid w:val="001C4F5C"/>
    <w:rsid w:val="00213B48"/>
    <w:rsid w:val="002746B6"/>
    <w:rsid w:val="00280606"/>
    <w:rsid w:val="00341841"/>
    <w:rsid w:val="003D2CAF"/>
    <w:rsid w:val="003E78B1"/>
    <w:rsid w:val="00432B1D"/>
    <w:rsid w:val="00456A0C"/>
    <w:rsid w:val="0048488C"/>
    <w:rsid w:val="00492CF2"/>
    <w:rsid w:val="005360E0"/>
    <w:rsid w:val="00541197"/>
    <w:rsid w:val="005A4DB9"/>
    <w:rsid w:val="005D0D24"/>
    <w:rsid w:val="00641930"/>
    <w:rsid w:val="0064513D"/>
    <w:rsid w:val="006A5286"/>
    <w:rsid w:val="00720BE0"/>
    <w:rsid w:val="00861F7D"/>
    <w:rsid w:val="008658B8"/>
    <w:rsid w:val="008D5109"/>
    <w:rsid w:val="00942602"/>
    <w:rsid w:val="009C0E7A"/>
    <w:rsid w:val="009E0559"/>
    <w:rsid w:val="00A368E2"/>
    <w:rsid w:val="00A75BE6"/>
    <w:rsid w:val="00A910EF"/>
    <w:rsid w:val="00A931ED"/>
    <w:rsid w:val="00AA673F"/>
    <w:rsid w:val="00B8524F"/>
    <w:rsid w:val="00D071E0"/>
    <w:rsid w:val="00D53B6A"/>
    <w:rsid w:val="00D557F7"/>
    <w:rsid w:val="00D74971"/>
    <w:rsid w:val="00D8377C"/>
    <w:rsid w:val="00DC3581"/>
    <w:rsid w:val="00E42503"/>
    <w:rsid w:val="00E93E4F"/>
    <w:rsid w:val="00EA3E14"/>
    <w:rsid w:val="00EF404A"/>
    <w:rsid w:val="00F63A1A"/>
    <w:rsid w:val="00F9105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E0559"/>
    <w:pPr>
      <w:spacing w:after="60"/>
      <w:jc w:val="both"/>
    </w:pPr>
    <w:rPr>
      <w:rFonts w:ascii="Arial" w:eastAsia="Calibri"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semiHidden/>
    <w:unhideWhenUsed/>
    <w:rsid w:val="009E0559"/>
    <w:rPr>
      <w:color w:val="0000FF"/>
      <w:u w:val="single"/>
    </w:rPr>
  </w:style>
  <w:style w:type="paragraph" w:styleId="Tekstpodstawowy">
    <w:name w:val="Body Text"/>
    <w:basedOn w:val="Normalny"/>
    <w:link w:val="TekstpodstawowyZnak"/>
    <w:semiHidden/>
    <w:unhideWhenUsed/>
    <w:rsid w:val="009E0559"/>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basedOn w:val="Domylnaczcionkaakapitu"/>
    <w:link w:val="Tekstpodstawowy"/>
    <w:semiHidden/>
    <w:rsid w:val="009E0559"/>
    <w:rPr>
      <w:rFonts w:ascii="Times New Roman" w:eastAsia="Times New Roman" w:hAnsi="Times New Roman" w:cs="Times New Roman"/>
      <w:sz w:val="24"/>
      <w:szCs w:val="24"/>
    </w:rPr>
  </w:style>
  <w:style w:type="paragraph" w:customStyle="1" w:styleId="Domylnaczcionkaakapit">
    <w:name w:val="Domyślna czcionka akapit"/>
    <w:next w:val="Normalny"/>
    <w:rsid w:val="009E0559"/>
    <w:pPr>
      <w:suppressAutoHyphens/>
      <w:spacing w:after="0" w:line="240" w:lineRule="auto"/>
    </w:pPr>
    <w:rPr>
      <w:rFonts w:ascii="Times New Roman" w:eastAsia="Arial" w:hAnsi="Times New Roman" w:cs="Times New Roman"/>
      <w:sz w:val="20"/>
      <w:szCs w:val="20"/>
      <w:lang w:eastAsia="ar-SA"/>
    </w:rPr>
  </w:style>
  <w:style w:type="paragraph" w:styleId="Tytu">
    <w:name w:val="Title"/>
    <w:basedOn w:val="Normalny"/>
    <w:link w:val="TytuZnak"/>
    <w:qFormat/>
    <w:rsid w:val="00B8524F"/>
    <w:pPr>
      <w:spacing w:after="0" w:line="240" w:lineRule="auto"/>
      <w:jc w:val="center"/>
    </w:pPr>
    <w:rPr>
      <w:rFonts w:ascii="Times New Roman" w:eastAsia="Times New Roman" w:hAnsi="Times New Roman"/>
      <w:b/>
      <w:sz w:val="32"/>
      <w:szCs w:val="20"/>
    </w:rPr>
  </w:style>
  <w:style w:type="character" w:customStyle="1" w:styleId="TytuZnak">
    <w:name w:val="Tytuł Znak"/>
    <w:basedOn w:val="Domylnaczcionkaakapitu"/>
    <w:link w:val="Tytu"/>
    <w:rsid w:val="00B8524F"/>
    <w:rPr>
      <w:rFonts w:ascii="Times New Roman" w:eastAsia="Times New Roman" w:hAnsi="Times New Roman" w:cs="Times New Roman"/>
      <w:b/>
      <w:sz w:val="32"/>
      <w:szCs w:val="20"/>
    </w:rPr>
  </w:style>
  <w:style w:type="character" w:customStyle="1" w:styleId="Tekstpodstawowywcity2Znak">
    <w:name w:val="Tekst podstawowy wcięty 2 Znak"/>
    <w:uiPriority w:val="99"/>
    <w:semiHidden/>
    <w:rsid w:val="00B8524F"/>
    <w:rPr>
      <w:sz w:val="22"/>
      <w:szCs w:val="22"/>
    </w:rPr>
  </w:style>
  <w:style w:type="paragraph" w:styleId="Tekstdymka">
    <w:name w:val="Balloon Text"/>
    <w:basedOn w:val="Normalny"/>
    <w:link w:val="TekstdymkaZnak"/>
    <w:uiPriority w:val="99"/>
    <w:semiHidden/>
    <w:unhideWhenUsed/>
    <w:rsid w:val="005D0D2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D0D24"/>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F63A1A"/>
    <w:rPr>
      <w:sz w:val="16"/>
      <w:szCs w:val="16"/>
    </w:rPr>
  </w:style>
  <w:style w:type="paragraph" w:styleId="Tekstkomentarza">
    <w:name w:val="annotation text"/>
    <w:basedOn w:val="Normalny"/>
    <w:link w:val="TekstkomentarzaZnak"/>
    <w:uiPriority w:val="99"/>
    <w:semiHidden/>
    <w:unhideWhenUsed/>
    <w:rsid w:val="00F63A1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63A1A"/>
    <w:rPr>
      <w:rFonts w:ascii="Arial" w:eastAsia="Calibri" w:hAnsi="Arial" w:cs="Times New Roman"/>
      <w:sz w:val="20"/>
      <w:szCs w:val="20"/>
    </w:rPr>
  </w:style>
  <w:style w:type="paragraph" w:styleId="Tematkomentarza">
    <w:name w:val="annotation subject"/>
    <w:basedOn w:val="Tekstkomentarza"/>
    <w:next w:val="Tekstkomentarza"/>
    <w:link w:val="TematkomentarzaZnak"/>
    <w:uiPriority w:val="99"/>
    <w:semiHidden/>
    <w:unhideWhenUsed/>
    <w:rsid w:val="00F63A1A"/>
    <w:rPr>
      <w:b/>
      <w:bCs/>
    </w:rPr>
  </w:style>
  <w:style w:type="character" w:customStyle="1" w:styleId="TematkomentarzaZnak">
    <w:name w:val="Temat komentarza Znak"/>
    <w:basedOn w:val="TekstkomentarzaZnak"/>
    <w:link w:val="Tematkomentarza"/>
    <w:uiPriority w:val="99"/>
    <w:semiHidden/>
    <w:rsid w:val="00F63A1A"/>
    <w:rPr>
      <w:rFonts w:ascii="Arial" w:eastAsia="Calibri" w:hAnsi="Arial"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27493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szpzlo.pl" TargetMode="External"/><Relationship Id="rId11" Type="http://schemas.microsoft.com/office/2011/relationships/commentsExtended" Target="commentsExtended.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8FC2C-A116-4FD5-B946-7E3EA6E46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2256</Words>
  <Characters>13537</Characters>
  <Application>Microsoft Office Word</Application>
  <DocSecurity>0</DocSecurity>
  <Lines>112</Lines>
  <Paragraphs>31</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15762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ADM_Gasior</cp:lastModifiedBy>
  <cp:revision>2</cp:revision>
  <cp:lastPrinted>2019-08-27T10:00:00Z</cp:lastPrinted>
  <dcterms:created xsi:type="dcterms:W3CDTF">2019-08-30T11:53:00Z</dcterms:created>
  <dcterms:modified xsi:type="dcterms:W3CDTF">2019-08-30T11:53:00Z</dcterms:modified>
</cp:coreProperties>
</file>